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361C" w14:textId="77777777" w:rsidR="00AD5B0E" w:rsidRPr="00363301" w:rsidRDefault="00AD5B0E" w:rsidP="00AD5B0E">
      <w:pPr>
        <w:pStyle w:val="Kop2"/>
      </w:pPr>
      <w:bookmarkStart w:id="0" w:name="_Toc26885956"/>
      <w:bookmarkStart w:id="1" w:name="_Toc90543100"/>
      <w:r w:rsidRPr="00363301">
        <w:t>Verwerkersovereenkomst uitvoering &lt;</w:t>
      </w:r>
      <w:r w:rsidRPr="00363301">
        <w:rPr>
          <w:highlight w:val="yellow"/>
        </w:rPr>
        <w:t>naam hoofdovereenkomst</w:t>
      </w:r>
      <w:r w:rsidRPr="00363301">
        <w:t>&gt;</w:t>
      </w:r>
      <w:bookmarkEnd w:id="0"/>
      <w:bookmarkEnd w:id="1"/>
    </w:p>
    <w:p w14:paraId="5690C223" w14:textId="77777777" w:rsidR="00AD5B0E" w:rsidRPr="00363301" w:rsidRDefault="00AD5B0E" w:rsidP="00AD5B0E">
      <w:pPr>
        <w:rPr>
          <w:rFonts w:asciiTheme="minorHAnsi" w:hAnsiTheme="minorHAnsi"/>
          <w:sz w:val="20"/>
          <w:szCs w:val="20"/>
        </w:rPr>
      </w:pPr>
    </w:p>
    <w:p w14:paraId="0A749D33" w14:textId="45B53D5E" w:rsidR="00AD5B0E" w:rsidRPr="00363301" w:rsidRDefault="00AD5B0E" w:rsidP="3F0A612C">
      <w:pPr>
        <w:rPr>
          <w:rFonts w:asciiTheme="minorHAnsi" w:hAnsiTheme="minorHAnsi"/>
          <w:sz w:val="20"/>
          <w:szCs w:val="20"/>
        </w:rPr>
      </w:pPr>
      <w:r w:rsidRPr="3F0A612C">
        <w:rPr>
          <w:rFonts w:asciiTheme="minorHAnsi" w:hAnsiTheme="minorHAnsi"/>
          <w:sz w:val="20"/>
          <w:szCs w:val="20"/>
        </w:rPr>
        <w:t xml:space="preserve">Gemeente </w:t>
      </w:r>
      <w:r w:rsidR="002C6010">
        <w:rPr>
          <w:rFonts w:asciiTheme="minorHAnsi" w:hAnsiTheme="minorHAnsi"/>
          <w:sz w:val="20"/>
          <w:szCs w:val="20"/>
        </w:rPr>
        <w:t>Deventer</w:t>
      </w:r>
      <w:r w:rsidRPr="3F0A612C">
        <w:rPr>
          <w:rFonts w:asciiTheme="minorHAnsi" w:hAnsiTheme="minorHAnsi"/>
          <w:sz w:val="20"/>
          <w:szCs w:val="20"/>
        </w:rPr>
        <w:t>, waarvan &lt;</w:t>
      </w:r>
      <w:r w:rsidRPr="3F0A612C">
        <w:rPr>
          <w:rFonts w:asciiTheme="minorHAnsi" w:hAnsiTheme="minorHAnsi"/>
          <w:sz w:val="20"/>
          <w:szCs w:val="20"/>
          <w:highlight w:val="yellow"/>
        </w:rPr>
        <w:t>het college van Burgemeester en Wethouders/de Gemeenteraad</w:t>
      </w:r>
      <w:r w:rsidRPr="3F0A612C">
        <w:rPr>
          <w:rFonts w:asciiTheme="minorHAnsi" w:hAnsiTheme="minorHAnsi"/>
          <w:sz w:val="20"/>
          <w:szCs w:val="20"/>
        </w:rPr>
        <w:t>&gt; de verwerkingsverantwoordelijke is, verder te noemen Verwerkingsverantwoordelijke, hierbij rechtsgeldig vertegenwoordigd door de &lt;</w:t>
      </w:r>
      <w:r w:rsidRPr="3F0A612C">
        <w:rPr>
          <w:rFonts w:asciiTheme="minorHAnsi" w:hAnsiTheme="minorHAnsi"/>
          <w:sz w:val="20"/>
          <w:szCs w:val="20"/>
          <w:highlight w:val="yellow"/>
        </w:rPr>
        <w:t>heer of mevrouw</w:t>
      </w:r>
      <w:r w:rsidRPr="3F0A612C">
        <w:rPr>
          <w:rFonts w:asciiTheme="minorHAnsi" w:hAnsiTheme="minorHAnsi"/>
          <w:sz w:val="20"/>
          <w:szCs w:val="20"/>
        </w:rPr>
        <w:t>&gt; &lt;</w:t>
      </w:r>
      <w:r w:rsidRPr="3F0A612C">
        <w:rPr>
          <w:rFonts w:asciiTheme="minorHAnsi" w:hAnsiTheme="minorHAnsi"/>
          <w:sz w:val="20"/>
          <w:szCs w:val="20"/>
          <w:highlight w:val="yellow"/>
        </w:rPr>
        <w:t>persoonsnaam</w:t>
      </w:r>
      <w:r w:rsidRPr="3F0A612C">
        <w:rPr>
          <w:rFonts w:asciiTheme="minorHAnsi" w:hAnsiTheme="minorHAnsi"/>
          <w:sz w:val="20"/>
          <w:szCs w:val="20"/>
        </w:rPr>
        <w:t>&gt;, &lt;</w:t>
      </w:r>
      <w:r w:rsidRPr="3F0A612C">
        <w:rPr>
          <w:rFonts w:asciiTheme="minorHAnsi" w:hAnsiTheme="minorHAnsi"/>
          <w:sz w:val="20"/>
          <w:szCs w:val="20"/>
          <w:highlight w:val="yellow"/>
        </w:rPr>
        <w:t>functie</w:t>
      </w:r>
      <w:r w:rsidRPr="3F0A612C">
        <w:rPr>
          <w:rFonts w:asciiTheme="minorHAnsi" w:hAnsiTheme="minorHAnsi"/>
          <w:sz w:val="20"/>
          <w:szCs w:val="20"/>
        </w:rPr>
        <w:t>&gt;</w:t>
      </w:r>
    </w:p>
    <w:p w14:paraId="36BF50E5" w14:textId="77777777" w:rsidR="00AD5B0E" w:rsidRPr="00363301" w:rsidRDefault="00AD5B0E" w:rsidP="00AD5B0E">
      <w:pPr>
        <w:rPr>
          <w:rFonts w:asciiTheme="minorHAnsi" w:hAnsiTheme="minorHAnsi"/>
          <w:sz w:val="20"/>
          <w:szCs w:val="20"/>
        </w:rPr>
      </w:pPr>
    </w:p>
    <w:p w14:paraId="648F30D7" w14:textId="77777777" w:rsidR="00AD5B0E" w:rsidRPr="00363301" w:rsidRDefault="00AD5B0E" w:rsidP="00AD5B0E">
      <w:pPr>
        <w:rPr>
          <w:rFonts w:asciiTheme="minorHAnsi" w:hAnsiTheme="minorHAnsi"/>
          <w:sz w:val="20"/>
          <w:szCs w:val="20"/>
        </w:rPr>
      </w:pPr>
      <w:r w:rsidRPr="00363301">
        <w:rPr>
          <w:rFonts w:asciiTheme="minorHAnsi" w:hAnsiTheme="minorHAnsi"/>
          <w:sz w:val="20"/>
          <w:szCs w:val="20"/>
        </w:rPr>
        <w:t xml:space="preserve">en </w:t>
      </w:r>
    </w:p>
    <w:p w14:paraId="6451852A" w14:textId="77777777" w:rsidR="00AD5B0E" w:rsidRPr="00363301" w:rsidRDefault="00AD5B0E" w:rsidP="00AD5B0E">
      <w:pPr>
        <w:rPr>
          <w:rFonts w:asciiTheme="minorHAnsi" w:hAnsiTheme="minorHAnsi"/>
          <w:sz w:val="20"/>
          <w:szCs w:val="20"/>
        </w:rPr>
      </w:pPr>
    </w:p>
    <w:p w14:paraId="266E8D07" w14:textId="77777777" w:rsidR="00AD5B0E" w:rsidRPr="00363301" w:rsidRDefault="00AD5B0E" w:rsidP="00AD5B0E">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7A25072D" w14:textId="77777777" w:rsidR="00AD5B0E" w:rsidRPr="00363301" w:rsidRDefault="00AD5B0E" w:rsidP="00AD5B0E">
      <w:pPr>
        <w:rPr>
          <w:rFonts w:asciiTheme="minorHAnsi" w:hAnsiTheme="minorHAnsi"/>
          <w:sz w:val="20"/>
          <w:szCs w:val="20"/>
        </w:rPr>
      </w:pPr>
    </w:p>
    <w:p w14:paraId="79914E0B" w14:textId="77777777" w:rsidR="00AD5B0E" w:rsidRPr="00363301" w:rsidRDefault="00AD5B0E" w:rsidP="00AD5B0E">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66BF035" w14:textId="77777777" w:rsidR="00AD5B0E" w:rsidRPr="00363301" w:rsidRDefault="00AD5B0E" w:rsidP="0C771C45">
      <w:pPr>
        <w:rPr>
          <w:rFonts w:asciiTheme="minorHAnsi" w:hAnsiTheme="minorHAnsi"/>
          <w:sz w:val="20"/>
          <w:szCs w:val="20"/>
        </w:rPr>
      </w:pPr>
    </w:p>
    <w:p w14:paraId="05EB16F8" w14:textId="77777777" w:rsidR="00AD5B0E" w:rsidRPr="00363301" w:rsidRDefault="00AD5B0E" w:rsidP="00AD5B0E">
      <w:pPr>
        <w:rPr>
          <w:rFonts w:asciiTheme="minorHAnsi" w:hAnsiTheme="minorHAnsi"/>
          <w:sz w:val="20"/>
          <w:szCs w:val="20"/>
        </w:rPr>
      </w:pPr>
      <w:r w:rsidRPr="00363301">
        <w:rPr>
          <w:rFonts w:asciiTheme="minorHAnsi" w:hAnsiTheme="minorHAnsi"/>
          <w:sz w:val="20"/>
          <w:szCs w:val="20"/>
        </w:rPr>
        <w:t>Overwegen het volgende:</w:t>
      </w:r>
    </w:p>
    <w:p w14:paraId="26DCE949" w14:textId="77777777" w:rsidR="00AD5B0E" w:rsidRPr="00363301" w:rsidRDefault="00AD5B0E" w:rsidP="00AD5B0E">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03EE4A0C" w14:textId="77777777" w:rsidR="00AD5B0E" w:rsidRPr="00363301" w:rsidRDefault="00AD5B0E" w:rsidP="00AD5B0E">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679B6E7F" w14:textId="77777777" w:rsidR="00AD5B0E" w:rsidRPr="00363301" w:rsidRDefault="00AD5B0E" w:rsidP="00AD5B0E">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50EAEA8F" w14:textId="77777777" w:rsidR="00AD5B0E" w:rsidRPr="00363301" w:rsidRDefault="00AD5B0E" w:rsidP="00AD5B0E">
      <w:pPr>
        <w:pStyle w:val="Lijstalinea"/>
        <w:widowControl/>
        <w:numPr>
          <w:ilvl w:val="0"/>
          <w:numId w:val="2"/>
        </w:numPr>
        <w:tabs>
          <w:tab w:val="left" w:pos="397"/>
        </w:tabs>
        <w:autoSpaceDE/>
        <w:autoSpaceDN/>
        <w:spacing w:before="0"/>
        <w:ind w:left="360"/>
        <w:rPr>
          <w:rFonts w:asciiTheme="minorHAnsi" w:hAnsiTheme="minorHAnsi"/>
          <w:sz w:val="20"/>
          <w:szCs w:val="20"/>
        </w:rPr>
      </w:pPr>
      <w:bookmarkStart w:id="2"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2"/>
    <w:p w14:paraId="5F35436B" w14:textId="77777777" w:rsidR="00AD5B0E" w:rsidRDefault="00AD5B0E" w:rsidP="00AD5B0E">
      <w:pPr>
        <w:rPr>
          <w:rFonts w:asciiTheme="minorHAnsi" w:hAnsiTheme="minorHAnsi"/>
          <w:sz w:val="20"/>
          <w:szCs w:val="20"/>
        </w:rPr>
      </w:pPr>
    </w:p>
    <w:p w14:paraId="1968470D" w14:textId="77777777" w:rsidR="00AD5B0E" w:rsidRDefault="00AD5B0E" w:rsidP="00AD5B0E">
      <w:pPr>
        <w:rPr>
          <w:rFonts w:asciiTheme="minorHAnsi" w:hAnsiTheme="minorHAnsi"/>
          <w:sz w:val="20"/>
          <w:szCs w:val="20"/>
        </w:rPr>
      </w:pPr>
      <w:bookmarkStart w:id="3"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3"/>
    <w:p w14:paraId="507A75C5" w14:textId="77777777" w:rsidR="00AD5B0E" w:rsidRPr="00363301" w:rsidRDefault="00AD5B0E" w:rsidP="00AD5B0E">
      <w:pPr>
        <w:rPr>
          <w:rFonts w:asciiTheme="minorHAnsi" w:hAnsiTheme="minorHAnsi"/>
          <w:sz w:val="20"/>
          <w:szCs w:val="20"/>
        </w:rPr>
      </w:pPr>
    </w:p>
    <w:p w14:paraId="0504DB50" w14:textId="77777777" w:rsidR="00AD5B0E" w:rsidRPr="00363301" w:rsidRDefault="00AD5B0E" w:rsidP="00AD5B0E">
      <w:pPr>
        <w:rPr>
          <w:rFonts w:asciiTheme="minorHAnsi" w:hAnsiTheme="minorHAnsi"/>
          <w:b/>
          <w:sz w:val="20"/>
          <w:szCs w:val="20"/>
        </w:rPr>
      </w:pPr>
      <w:r w:rsidRPr="00363301">
        <w:rPr>
          <w:rFonts w:asciiTheme="minorHAnsi" w:hAnsiTheme="minorHAnsi"/>
          <w:b/>
          <w:sz w:val="20"/>
          <w:szCs w:val="20"/>
        </w:rPr>
        <w:t>Artikel 1 Definities</w:t>
      </w:r>
    </w:p>
    <w:p w14:paraId="265E5040"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0B3965F8"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34098FD8" w14:textId="77777777" w:rsidR="00AD5B0E" w:rsidRPr="00363301" w:rsidRDefault="00AD5B0E" w:rsidP="00AD5B0E">
      <w:pPr>
        <w:ind w:left="705" w:hanging="705"/>
        <w:rPr>
          <w:rFonts w:asciiTheme="minorHAnsi" w:hAnsiTheme="minorHAnsi"/>
          <w:sz w:val="20"/>
          <w:szCs w:val="20"/>
        </w:rPr>
      </w:pPr>
    </w:p>
    <w:p w14:paraId="6DE02683" w14:textId="77777777" w:rsidR="00AD5B0E" w:rsidRPr="00363301" w:rsidRDefault="00AD5B0E" w:rsidP="00AD5B0E">
      <w:pPr>
        <w:rPr>
          <w:rFonts w:asciiTheme="minorHAnsi" w:hAnsiTheme="minorHAnsi"/>
          <w:sz w:val="20"/>
          <w:szCs w:val="20"/>
        </w:rPr>
      </w:pPr>
      <w:r w:rsidRPr="00363301">
        <w:rPr>
          <w:rFonts w:asciiTheme="minorHAnsi" w:hAnsiTheme="minorHAnsi"/>
          <w:b/>
          <w:sz w:val="20"/>
          <w:szCs w:val="20"/>
        </w:rPr>
        <w:t>Artikel 2 Ingangsdatum en duur</w:t>
      </w:r>
    </w:p>
    <w:p w14:paraId="4B324FA6" w14:textId="77777777" w:rsidR="00AD5B0E" w:rsidRPr="00363301" w:rsidRDefault="00AD5B0E" w:rsidP="00AD5B0E">
      <w:pPr>
        <w:rPr>
          <w:rFonts w:asciiTheme="minorHAnsi" w:hAnsiTheme="minorHAnsi"/>
          <w:sz w:val="20"/>
          <w:szCs w:val="20"/>
        </w:rPr>
      </w:pPr>
    </w:p>
    <w:p w14:paraId="6426680C"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30727EE9"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337B6F5C" w14:textId="77777777" w:rsidR="00AD5B0E" w:rsidRPr="00363301" w:rsidRDefault="00AD5B0E" w:rsidP="00AD5B0E">
      <w:pPr>
        <w:rPr>
          <w:rFonts w:asciiTheme="minorHAnsi" w:hAnsiTheme="minorHAnsi"/>
          <w:sz w:val="20"/>
          <w:szCs w:val="20"/>
        </w:rPr>
      </w:pPr>
    </w:p>
    <w:p w14:paraId="216BF789" w14:textId="77777777" w:rsidR="00AD5B0E" w:rsidRPr="00363301" w:rsidRDefault="00AD5B0E" w:rsidP="00AD5B0E">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460417D0"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4"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4"/>
    </w:p>
    <w:p w14:paraId="2AF7B65B" w14:textId="400C6B6E" w:rsidR="00AD5B0E" w:rsidRDefault="00AD5B0E" w:rsidP="56BA0F70">
      <w:pPr>
        <w:ind w:left="705" w:hanging="705"/>
        <w:rPr>
          <w:rFonts w:asciiTheme="minorHAnsi" w:hAnsiTheme="minorHAnsi"/>
          <w:sz w:val="20"/>
          <w:szCs w:val="20"/>
        </w:rPr>
      </w:pPr>
      <w:r w:rsidRPr="56BA0F70">
        <w:rPr>
          <w:rFonts w:asciiTheme="minorHAnsi" w:hAnsiTheme="minorHAnsi"/>
          <w:sz w:val="20"/>
          <w:szCs w:val="20"/>
        </w:rPr>
        <w:t>3.2</w:t>
      </w:r>
      <w:r>
        <w:tab/>
      </w:r>
      <w:r w:rsidRPr="56BA0F70">
        <w:rPr>
          <w:rFonts w:asciiTheme="minorHAnsi" w:hAnsiTheme="minorHAnsi"/>
          <w:sz w:val="20"/>
          <w:szCs w:val="20"/>
        </w:rPr>
        <w:t>De door Verwerker uit te voeren verwerkingen staan beschreven in tabel 1 van Bijlage 1.</w:t>
      </w:r>
    </w:p>
    <w:p w14:paraId="00FEBDCF" w14:textId="0E5AB41D" w:rsidR="56BA0F70" w:rsidRDefault="56BA0F70" w:rsidP="56BA0F70">
      <w:pPr>
        <w:ind w:left="705" w:hanging="705"/>
        <w:rPr>
          <w:rFonts w:asciiTheme="minorHAnsi" w:hAnsiTheme="minorHAnsi"/>
          <w:sz w:val="20"/>
          <w:szCs w:val="20"/>
        </w:rPr>
      </w:pPr>
    </w:p>
    <w:p w14:paraId="7C1B9DAB" w14:textId="77777777" w:rsidR="00AD5B0E" w:rsidRPr="00363301" w:rsidRDefault="00AD5B0E" w:rsidP="00AD5B0E">
      <w:pPr>
        <w:rPr>
          <w:rFonts w:asciiTheme="minorHAnsi" w:hAnsiTheme="minorHAnsi"/>
          <w:b/>
          <w:sz w:val="20"/>
          <w:szCs w:val="20"/>
        </w:rPr>
      </w:pPr>
      <w:r w:rsidRPr="00363301">
        <w:rPr>
          <w:rFonts w:asciiTheme="minorHAnsi" w:hAnsiTheme="minorHAnsi"/>
          <w:b/>
          <w:sz w:val="20"/>
          <w:szCs w:val="20"/>
        </w:rPr>
        <w:t>Artikel 4 Inhoudelijke afspraken</w:t>
      </w:r>
    </w:p>
    <w:p w14:paraId="4A7C9671"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28A4477E" w14:textId="77777777" w:rsidR="00AD5B0E" w:rsidRPr="00363301" w:rsidRDefault="00AD5B0E" w:rsidP="00AD5B0E">
      <w:pPr>
        <w:ind w:left="705"/>
        <w:rPr>
          <w:rFonts w:asciiTheme="minorHAnsi" w:hAnsiTheme="minorHAnsi"/>
          <w:sz w:val="20"/>
          <w:szCs w:val="20"/>
        </w:rPr>
      </w:pPr>
      <w:bookmarkStart w:id="5"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5"/>
    <w:p w14:paraId="41576977"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lastRenderedPageBreak/>
        <w:t>4.2</w:t>
      </w:r>
      <w:r w:rsidRPr="00363301">
        <w:rPr>
          <w:rFonts w:asciiTheme="minorHAnsi" w:hAnsiTheme="minorHAnsi"/>
          <w:sz w:val="20"/>
          <w:szCs w:val="20"/>
        </w:rPr>
        <w:tab/>
      </w:r>
      <w:r w:rsidRPr="00363301">
        <w:rPr>
          <w:rFonts w:asciiTheme="minorHAnsi" w:hAnsiTheme="minorHAnsi"/>
          <w:b/>
          <w:sz w:val="20"/>
          <w:szCs w:val="20"/>
        </w:rPr>
        <w:t>Audits</w:t>
      </w:r>
    </w:p>
    <w:p w14:paraId="5175D904" w14:textId="77777777" w:rsidR="00AD5B0E" w:rsidRPr="00363301" w:rsidRDefault="00AD5B0E" w:rsidP="00AD5B0E">
      <w:pPr>
        <w:ind w:left="705"/>
        <w:rPr>
          <w:rFonts w:asciiTheme="minorHAnsi" w:hAnsiTheme="minorHAnsi"/>
          <w:sz w:val="20"/>
          <w:szCs w:val="20"/>
        </w:rPr>
      </w:pPr>
      <w:bookmarkStart w:id="6"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6"/>
      <w:r w:rsidRPr="00363301">
        <w:rPr>
          <w:rFonts w:asciiTheme="minorHAnsi" w:hAnsiTheme="minorHAnsi"/>
          <w:sz w:val="20"/>
          <w:szCs w:val="20"/>
        </w:rPr>
        <w:t xml:space="preserve"> Verwerker constateert die ten nadele zijn van Verwerkingsverantwoordelijke.</w:t>
      </w:r>
    </w:p>
    <w:p w14:paraId="31133FAD"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4A7EA5CA" w14:textId="77777777" w:rsidR="00AD5B0E" w:rsidRPr="00363301" w:rsidRDefault="00AD5B0E" w:rsidP="00AD5B0E">
      <w:pPr>
        <w:ind w:left="705"/>
        <w:rPr>
          <w:rFonts w:asciiTheme="minorHAnsi" w:hAnsiTheme="minorHAnsi"/>
          <w:sz w:val="20"/>
          <w:szCs w:val="20"/>
        </w:rPr>
      </w:pPr>
      <w:bookmarkStart w:id="7"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7"/>
    </w:p>
    <w:p w14:paraId="77AB1D55"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7A9135BE" w14:textId="77777777" w:rsidR="00AD5B0E" w:rsidRPr="00363301" w:rsidRDefault="00AD5B0E" w:rsidP="00AD5B0E">
      <w:pPr>
        <w:ind w:left="705"/>
        <w:rPr>
          <w:rFonts w:asciiTheme="minorHAnsi" w:hAnsiTheme="minorHAnsi"/>
          <w:sz w:val="20"/>
          <w:szCs w:val="20"/>
        </w:rPr>
      </w:pPr>
      <w:bookmarkStart w:id="8"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8"/>
    </w:p>
    <w:p w14:paraId="2FC7C192"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1D59C825" w14:textId="77777777" w:rsidR="00AD5B0E" w:rsidRPr="00363301" w:rsidRDefault="00AD5B0E" w:rsidP="00AD5B0E">
      <w:pPr>
        <w:ind w:left="705"/>
        <w:rPr>
          <w:rFonts w:asciiTheme="minorHAnsi" w:hAnsiTheme="minorHAnsi"/>
          <w:sz w:val="20"/>
          <w:szCs w:val="20"/>
        </w:rPr>
      </w:pPr>
      <w:bookmarkStart w:id="9"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de artikelen 28.2 en 28.4 AVG onverkort van kracht.</w:t>
      </w:r>
    </w:p>
    <w:bookmarkEnd w:id="9"/>
    <w:p w14:paraId="185FFF92"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35DC4C7F" w14:textId="77777777" w:rsidR="00AD5B0E" w:rsidRPr="00363301" w:rsidRDefault="00AD5B0E" w:rsidP="00AD5B0E">
      <w:pPr>
        <w:ind w:left="705"/>
        <w:rPr>
          <w:rFonts w:asciiTheme="minorHAnsi" w:hAnsiTheme="minorHAnsi"/>
          <w:sz w:val="20"/>
          <w:szCs w:val="20"/>
        </w:rPr>
      </w:pPr>
      <w:bookmarkStart w:id="10"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0"/>
    <w:p w14:paraId="5F6F706A"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1"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513868E6" w14:textId="77777777" w:rsidR="00AD5B0E" w:rsidRPr="00363301" w:rsidRDefault="00AD5B0E" w:rsidP="00AD5B0E">
      <w:pPr>
        <w:ind w:left="705"/>
        <w:rPr>
          <w:rFonts w:asciiTheme="minorHAnsi" w:eastAsia="Verdana" w:hAnsiTheme="minorHAnsi"/>
          <w:b/>
          <w:color w:val="000000"/>
          <w:spacing w:val="-1"/>
          <w:sz w:val="20"/>
          <w:szCs w:val="20"/>
        </w:rPr>
      </w:pPr>
      <w:bookmarkStart w:id="12"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1"/>
    </w:p>
    <w:bookmarkEnd w:id="12"/>
    <w:p w14:paraId="7C1D29F3" w14:textId="77777777" w:rsidR="00AD5B0E" w:rsidRPr="00363301" w:rsidRDefault="00AD5B0E" w:rsidP="00AD5B0E">
      <w:pPr>
        <w:rPr>
          <w:rFonts w:asciiTheme="minorHAnsi" w:hAnsiTheme="minorHAnsi"/>
          <w:sz w:val="20"/>
          <w:szCs w:val="20"/>
        </w:rPr>
      </w:pPr>
    </w:p>
    <w:p w14:paraId="05DF4CC9" w14:textId="77777777" w:rsidR="00AD5B0E" w:rsidRPr="00363301" w:rsidRDefault="00AD5B0E" w:rsidP="00AD5B0E">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62917816"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3"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1B8BF42"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14:paraId="278E0398"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0E2CB60A"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3"/>
      <w:r w:rsidRPr="00363301">
        <w:rPr>
          <w:rFonts w:asciiTheme="minorHAnsi" w:hAnsiTheme="minorHAnsi"/>
          <w:sz w:val="20"/>
          <w:szCs w:val="20"/>
        </w:rPr>
        <w:t xml:space="preserve"> Verwerker ondersteunt de Verwerkingsverantwoordelijke waar nodig bij de melding aan de toezichthoudende autoriteit en/of Betrokkene.</w:t>
      </w:r>
    </w:p>
    <w:p w14:paraId="6450639D" w14:textId="77777777" w:rsidR="00AD5B0E" w:rsidRPr="00363301" w:rsidRDefault="00AD5B0E" w:rsidP="00AD5B0E">
      <w:pPr>
        <w:rPr>
          <w:rFonts w:asciiTheme="minorHAnsi" w:hAnsiTheme="minorHAnsi"/>
          <w:sz w:val="20"/>
          <w:szCs w:val="20"/>
        </w:rPr>
      </w:pPr>
    </w:p>
    <w:p w14:paraId="7B0A70E6" w14:textId="77777777" w:rsidR="00AD5B0E" w:rsidRPr="00363301" w:rsidRDefault="00AD5B0E" w:rsidP="00AD5B0E">
      <w:pPr>
        <w:rPr>
          <w:rFonts w:asciiTheme="minorHAnsi" w:hAnsiTheme="minorHAnsi"/>
          <w:b/>
          <w:sz w:val="20"/>
          <w:szCs w:val="20"/>
        </w:rPr>
      </w:pPr>
      <w:r w:rsidRPr="00363301">
        <w:rPr>
          <w:rFonts w:asciiTheme="minorHAnsi" w:hAnsiTheme="minorHAnsi"/>
          <w:b/>
          <w:sz w:val="20"/>
          <w:szCs w:val="20"/>
        </w:rPr>
        <w:t>Artikel 6 Aansprakelijkheid</w:t>
      </w:r>
    </w:p>
    <w:p w14:paraId="5A9A12DA"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63D2133A" w14:textId="77777777" w:rsidR="00AD5B0E" w:rsidRPr="00363301" w:rsidRDefault="00AD5B0E" w:rsidP="00AD5B0E">
      <w:pPr>
        <w:rPr>
          <w:rFonts w:asciiTheme="minorHAnsi" w:hAnsiTheme="minorHAnsi"/>
          <w:sz w:val="20"/>
          <w:szCs w:val="20"/>
        </w:rPr>
      </w:pPr>
    </w:p>
    <w:p w14:paraId="0D3896B4" w14:textId="77777777" w:rsidR="00AD5B0E" w:rsidRPr="00363301" w:rsidRDefault="00AD5B0E" w:rsidP="00AD5B0E">
      <w:pPr>
        <w:rPr>
          <w:rFonts w:asciiTheme="minorHAnsi" w:hAnsiTheme="minorHAnsi"/>
          <w:b/>
          <w:sz w:val="20"/>
          <w:szCs w:val="20"/>
        </w:rPr>
      </w:pPr>
      <w:r w:rsidRPr="00363301">
        <w:rPr>
          <w:rFonts w:asciiTheme="minorHAnsi" w:hAnsiTheme="minorHAnsi"/>
          <w:b/>
          <w:sz w:val="20"/>
          <w:szCs w:val="20"/>
        </w:rPr>
        <w:t>Artikel 7 Beëindigen verwerkersovereenkomst</w:t>
      </w:r>
    </w:p>
    <w:p w14:paraId="4EFA29D1"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6E231A21"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53AE50B5" w14:textId="77777777" w:rsidR="00AD5B0E" w:rsidRPr="00363301" w:rsidRDefault="00AD5B0E" w:rsidP="00AD5B0E">
      <w:pPr>
        <w:ind w:left="705" w:hanging="705"/>
        <w:rPr>
          <w:rFonts w:asciiTheme="minorHAnsi" w:hAnsiTheme="minorHAnsi"/>
          <w:sz w:val="20"/>
          <w:szCs w:val="20"/>
        </w:rPr>
      </w:pPr>
    </w:p>
    <w:p w14:paraId="615B1F2C" w14:textId="77777777" w:rsidR="00AD5B0E" w:rsidRPr="00363301" w:rsidRDefault="00AD5B0E" w:rsidP="00AD5B0E">
      <w:pPr>
        <w:rPr>
          <w:rFonts w:asciiTheme="minorHAnsi" w:hAnsiTheme="minorHAnsi"/>
          <w:b/>
          <w:sz w:val="20"/>
          <w:szCs w:val="20"/>
        </w:rPr>
      </w:pPr>
      <w:r w:rsidRPr="00363301">
        <w:rPr>
          <w:rFonts w:asciiTheme="minorHAnsi" w:hAnsiTheme="minorHAnsi"/>
          <w:b/>
          <w:sz w:val="20"/>
          <w:szCs w:val="20"/>
        </w:rPr>
        <w:t>Artikel 8 Overige bepalingen</w:t>
      </w:r>
    </w:p>
    <w:p w14:paraId="7FC7B8A4" w14:textId="77777777" w:rsidR="00AD5B0E" w:rsidRPr="00363301" w:rsidRDefault="00AD5B0E" w:rsidP="00AD5B0E">
      <w:pPr>
        <w:ind w:left="705" w:hanging="705"/>
        <w:rPr>
          <w:rFonts w:asciiTheme="minorHAnsi" w:hAnsiTheme="minorHAnsi"/>
          <w:sz w:val="20"/>
          <w:szCs w:val="20"/>
        </w:rPr>
      </w:pPr>
      <w:r w:rsidRPr="00363301">
        <w:rPr>
          <w:rFonts w:asciiTheme="minorHAnsi" w:hAnsiTheme="minorHAnsi"/>
          <w:sz w:val="20"/>
          <w:szCs w:val="20"/>
        </w:rPr>
        <w:lastRenderedPageBreak/>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2C036DBB" w14:textId="77777777" w:rsidR="00AD5B0E" w:rsidRPr="00363301" w:rsidRDefault="00AD5B0E" w:rsidP="00AD5B0E">
      <w:pPr>
        <w:ind w:left="705" w:hanging="705"/>
        <w:rPr>
          <w:rFonts w:asciiTheme="minorHAnsi" w:hAnsiTheme="minorHAnsi"/>
          <w:sz w:val="20"/>
          <w:szCs w:val="20"/>
        </w:rPr>
      </w:pPr>
    </w:p>
    <w:p w14:paraId="1A95660B" w14:textId="77777777" w:rsidR="00AD5B0E" w:rsidRPr="00363301" w:rsidRDefault="00AD5B0E" w:rsidP="00AD5B0E">
      <w:pPr>
        <w:ind w:left="567" w:hanging="567"/>
        <w:rPr>
          <w:rFonts w:asciiTheme="minorHAnsi" w:hAnsiTheme="minorHAnsi"/>
          <w:b/>
          <w:sz w:val="20"/>
          <w:szCs w:val="20"/>
        </w:rPr>
      </w:pPr>
      <w:r w:rsidRPr="00363301">
        <w:rPr>
          <w:rFonts w:asciiTheme="minorHAnsi" w:hAnsiTheme="minorHAnsi"/>
          <w:b/>
          <w:sz w:val="20"/>
          <w:szCs w:val="20"/>
        </w:rPr>
        <w:t>Ondertekening</w:t>
      </w:r>
    </w:p>
    <w:p w14:paraId="707875EE" w14:textId="77777777" w:rsidR="00AD5B0E" w:rsidRPr="00363301" w:rsidRDefault="00AD5B0E" w:rsidP="00AD5B0E">
      <w:pPr>
        <w:rPr>
          <w:rFonts w:asciiTheme="minorHAnsi" w:hAnsiTheme="minorHAnsi"/>
          <w:sz w:val="20"/>
          <w:szCs w:val="20"/>
        </w:rPr>
      </w:pPr>
      <w:r w:rsidRPr="00363301">
        <w:rPr>
          <w:rFonts w:asciiTheme="minorHAnsi" w:hAnsiTheme="minorHAnsi"/>
          <w:sz w:val="20"/>
          <w:szCs w:val="20"/>
        </w:rPr>
        <w:t>Aldus overeengekomen en in tweevoud ondertekend,</w:t>
      </w:r>
    </w:p>
    <w:p w14:paraId="585125AB" w14:textId="77777777" w:rsidR="00AD5B0E" w:rsidRPr="00363301" w:rsidRDefault="00AD5B0E" w:rsidP="00AD5B0E">
      <w:pPr>
        <w:rPr>
          <w:rFonts w:asciiTheme="minorHAnsi" w:hAnsiTheme="minorHAnsi"/>
          <w:sz w:val="20"/>
          <w:szCs w:val="20"/>
        </w:rPr>
      </w:pPr>
    </w:p>
    <w:p w14:paraId="3C1EF4DA" w14:textId="77777777" w:rsidR="00AD5B0E" w:rsidRPr="00363301" w:rsidRDefault="00AD5B0E" w:rsidP="00AD5B0E">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0AA41FF9" w14:textId="77777777" w:rsidR="00AD5B0E" w:rsidRPr="00363301" w:rsidRDefault="00AD5B0E" w:rsidP="00AD5B0E">
      <w:pPr>
        <w:tabs>
          <w:tab w:val="center" w:pos="3968"/>
        </w:tabs>
        <w:rPr>
          <w:rFonts w:asciiTheme="minorHAnsi" w:hAnsiTheme="minorHAnsi"/>
          <w:b/>
          <w:sz w:val="20"/>
          <w:szCs w:val="20"/>
        </w:rPr>
      </w:pPr>
    </w:p>
    <w:p w14:paraId="556B3F97" w14:textId="77777777" w:rsidR="00AD5B0E" w:rsidRPr="00363301" w:rsidRDefault="00AD5B0E" w:rsidP="00AD5B0E">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0E735D2C" w14:textId="77777777" w:rsidR="00AD5B0E" w:rsidRPr="00363301" w:rsidRDefault="00AD5B0E" w:rsidP="00AD5B0E">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7ACA283D" w14:textId="77777777" w:rsidR="00AD5B0E" w:rsidRPr="00363301" w:rsidRDefault="00AD5B0E" w:rsidP="00AD5B0E">
      <w:pPr>
        <w:tabs>
          <w:tab w:val="center" w:pos="3968"/>
          <w:tab w:val="left" w:pos="4820"/>
        </w:tabs>
        <w:rPr>
          <w:rFonts w:asciiTheme="minorHAnsi" w:hAnsiTheme="minorHAnsi"/>
          <w:sz w:val="20"/>
          <w:szCs w:val="20"/>
        </w:rPr>
      </w:pPr>
    </w:p>
    <w:p w14:paraId="3876A266" w14:textId="77777777" w:rsidR="00AD5B0E" w:rsidRPr="00363301" w:rsidRDefault="00AD5B0E" w:rsidP="00AD5B0E">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3A40EECF" w14:textId="77777777" w:rsidR="00AD5B0E" w:rsidRPr="00363301" w:rsidRDefault="00AD5B0E" w:rsidP="00AD5B0E">
      <w:pPr>
        <w:tabs>
          <w:tab w:val="center" w:pos="3968"/>
          <w:tab w:val="left" w:pos="4820"/>
        </w:tabs>
        <w:rPr>
          <w:rFonts w:asciiTheme="minorHAnsi" w:hAnsiTheme="minorHAnsi"/>
          <w:sz w:val="20"/>
          <w:szCs w:val="20"/>
        </w:rPr>
      </w:pPr>
    </w:p>
    <w:p w14:paraId="6816472D" w14:textId="77777777" w:rsidR="00AD5B0E" w:rsidRPr="00363301" w:rsidRDefault="00AD5B0E" w:rsidP="00AD5B0E">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39B56A3B" w14:textId="77777777" w:rsidR="00AD5B0E" w:rsidRPr="00363301" w:rsidRDefault="00AD5B0E" w:rsidP="00AD5B0E">
      <w:pPr>
        <w:tabs>
          <w:tab w:val="left" w:pos="4820"/>
        </w:tabs>
        <w:rPr>
          <w:rFonts w:asciiTheme="minorHAnsi" w:hAnsiTheme="minorHAnsi"/>
          <w:sz w:val="20"/>
          <w:szCs w:val="20"/>
        </w:rPr>
      </w:pPr>
    </w:p>
    <w:p w14:paraId="7FB92DF3" w14:textId="77777777" w:rsidR="00AD5B0E" w:rsidRPr="00363301" w:rsidRDefault="00AD5B0E" w:rsidP="00AD5B0E">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E24BF48" w14:textId="77777777" w:rsidR="00AD5B0E" w:rsidRPr="00363301" w:rsidRDefault="00AD5B0E" w:rsidP="00AD5B0E">
      <w:pPr>
        <w:rPr>
          <w:rFonts w:asciiTheme="minorHAnsi" w:hAnsiTheme="minorHAnsi"/>
          <w:sz w:val="20"/>
          <w:szCs w:val="20"/>
        </w:rPr>
      </w:pPr>
    </w:p>
    <w:p w14:paraId="62CB1EAC" w14:textId="77777777" w:rsidR="00AD5B0E" w:rsidRPr="00363301" w:rsidRDefault="00AD5B0E" w:rsidP="00AD5B0E">
      <w:pPr>
        <w:rPr>
          <w:rFonts w:asciiTheme="minorHAnsi" w:hAnsiTheme="minorHAnsi"/>
          <w:sz w:val="20"/>
          <w:szCs w:val="20"/>
        </w:rPr>
      </w:pPr>
    </w:p>
    <w:p w14:paraId="25648D85" w14:textId="77777777" w:rsidR="00AD5B0E" w:rsidRPr="00363301" w:rsidRDefault="00AD5B0E" w:rsidP="00AD5B0E">
      <w:pPr>
        <w:rPr>
          <w:rFonts w:asciiTheme="minorHAnsi" w:hAnsiTheme="minorHAnsi"/>
          <w:sz w:val="20"/>
          <w:szCs w:val="20"/>
        </w:rPr>
      </w:pPr>
      <w:r w:rsidRPr="00363301">
        <w:rPr>
          <w:rFonts w:asciiTheme="minorHAnsi" w:hAnsiTheme="minorHAnsi"/>
          <w:sz w:val="20"/>
          <w:szCs w:val="20"/>
        </w:rPr>
        <w:br w:type="page"/>
      </w:r>
    </w:p>
    <w:p w14:paraId="1D95E369" w14:textId="77777777" w:rsidR="00AD5B0E" w:rsidRPr="00363301" w:rsidRDefault="00AD5B0E" w:rsidP="00AD5B0E">
      <w:pPr>
        <w:pStyle w:val="Kop2"/>
      </w:pPr>
      <w:bookmarkStart w:id="14" w:name="_Toc90543101"/>
      <w:r w:rsidRPr="00363301">
        <w:lastRenderedPageBreak/>
        <w:t>Bijlage 1: Overzicht van te verwerken persoonsgegevens</w:t>
      </w:r>
      <w:bookmarkEnd w:id="14"/>
    </w:p>
    <w:p w14:paraId="1A42008C" w14:textId="77777777" w:rsidR="00AD5B0E" w:rsidRPr="00363301" w:rsidRDefault="00AD5B0E" w:rsidP="00AD5B0E">
      <w:pPr>
        <w:rPr>
          <w:rFonts w:asciiTheme="minorHAnsi" w:hAnsiTheme="minorHAnsi"/>
          <w:b/>
          <w:sz w:val="20"/>
          <w:szCs w:val="20"/>
        </w:rPr>
      </w:pPr>
    </w:p>
    <w:p w14:paraId="711BC6AF" w14:textId="77777777" w:rsidR="00AD5B0E" w:rsidRPr="00363301" w:rsidRDefault="00AD5B0E" w:rsidP="00AD5B0E">
      <w:pPr>
        <w:pStyle w:val="Lijstalinea"/>
        <w:widowControl/>
        <w:numPr>
          <w:ilvl w:val="0"/>
          <w:numId w:val="4"/>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5"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AD5B0E" w:rsidRPr="00363301" w14:paraId="5A7674F5" w14:textId="77777777" w:rsidTr="000A71D1">
        <w:trPr>
          <w:trHeight w:val="574"/>
        </w:trPr>
        <w:tc>
          <w:tcPr>
            <w:tcW w:w="1271" w:type="dxa"/>
            <w:hideMark/>
          </w:tcPr>
          <w:p w14:paraId="51A220E2" w14:textId="77777777" w:rsidR="00AD5B0E" w:rsidRPr="00363301" w:rsidRDefault="00AD5B0E" w:rsidP="000A71D1">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53D45AF0" w14:textId="77777777" w:rsidR="00AD5B0E" w:rsidRPr="00363301" w:rsidRDefault="00AD5B0E" w:rsidP="000A71D1">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4B1850D" w14:textId="77777777" w:rsidR="00AD5B0E" w:rsidRPr="00363301" w:rsidRDefault="00AD5B0E" w:rsidP="000A71D1">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794A11B8" w14:textId="77777777" w:rsidR="00AD5B0E" w:rsidRPr="00363301" w:rsidRDefault="00AD5B0E" w:rsidP="000A71D1">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(waaronder bijzondere persoonsgegevens)</w:t>
            </w:r>
          </w:p>
        </w:tc>
        <w:tc>
          <w:tcPr>
            <w:tcW w:w="1275" w:type="dxa"/>
          </w:tcPr>
          <w:p w14:paraId="2996C36B" w14:textId="77777777" w:rsidR="00AD5B0E" w:rsidRPr="00363301" w:rsidRDefault="00AD5B0E" w:rsidP="000A71D1">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7D3B837" w14:textId="77777777" w:rsidR="00AD5B0E" w:rsidRPr="00363301" w:rsidRDefault="00AD5B0E" w:rsidP="000A71D1">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304ECF60" w14:textId="77777777" w:rsidR="00AD5B0E" w:rsidRPr="00846B47" w:rsidRDefault="00AD5B0E" w:rsidP="000A71D1">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AD5B0E" w:rsidRPr="00363301" w14:paraId="69CF445C" w14:textId="77777777" w:rsidTr="000A71D1">
        <w:trPr>
          <w:trHeight w:val="862"/>
        </w:trPr>
        <w:tc>
          <w:tcPr>
            <w:tcW w:w="1271" w:type="dxa"/>
            <w:hideMark/>
          </w:tcPr>
          <w:p w14:paraId="0D71C81A" w14:textId="77777777" w:rsidR="00AD5B0E" w:rsidRPr="00363301" w:rsidRDefault="00AD5B0E" w:rsidP="000A71D1">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611652E7" w14:textId="77777777" w:rsidR="00AD5B0E" w:rsidRPr="00363301" w:rsidRDefault="00AD5B0E" w:rsidP="000A71D1">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3077505F" w14:textId="77777777" w:rsidR="00AD5B0E" w:rsidRPr="00363301" w:rsidRDefault="00AD5B0E" w:rsidP="000A71D1">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6C5307ED" w14:textId="77777777" w:rsidR="00AD5B0E" w:rsidRPr="00363301" w:rsidRDefault="00AD5B0E" w:rsidP="000A71D1">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486410E0" w14:textId="77777777" w:rsidR="00AD5B0E" w:rsidRPr="00363301" w:rsidRDefault="00AD5B0E" w:rsidP="000A71D1">
            <w:pPr>
              <w:rPr>
                <w:rFonts w:asciiTheme="minorHAnsi" w:eastAsia="Verdana" w:hAnsiTheme="minorHAnsi"/>
                <w:color w:val="000000"/>
                <w:sz w:val="20"/>
                <w:szCs w:val="20"/>
              </w:rPr>
            </w:pPr>
          </w:p>
        </w:tc>
        <w:tc>
          <w:tcPr>
            <w:tcW w:w="1418" w:type="dxa"/>
          </w:tcPr>
          <w:p w14:paraId="41E82BEE" w14:textId="77777777" w:rsidR="00AD5B0E" w:rsidRPr="00363301" w:rsidRDefault="00AD5B0E" w:rsidP="000A71D1">
            <w:pPr>
              <w:rPr>
                <w:rFonts w:asciiTheme="minorHAnsi" w:eastAsia="Verdana" w:hAnsiTheme="minorHAnsi"/>
                <w:color w:val="000000"/>
                <w:sz w:val="20"/>
                <w:szCs w:val="20"/>
              </w:rPr>
            </w:pPr>
          </w:p>
        </w:tc>
        <w:tc>
          <w:tcPr>
            <w:tcW w:w="1559" w:type="dxa"/>
          </w:tcPr>
          <w:p w14:paraId="02EA190A" w14:textId="77777777" w:rsidR="00AD5B0E" w:rsidRPr="00363301" w:rsidRDefault="00AD5B0E" w:rsidP="000A71D1">
            <w:pPr>
              <w:rPr>
                <w:rFonts w:asciiTheme="minorHAnsi" w:eastAsia="Verdana" w:hAnsiTheme="minorHAnsi"/>
                <w:color w:val="000000"/>
                <w:sz w:val="20"/>
                <w:szCs w:val="20"/>
              </w:rPr>
            </w:pPr>
          </w:p>
        </w:tc>
      </w:tr>
      <w:tr w:rsidR="00AD5B0E" w:rsidRPr="00363301" w14:paraId="2BBE0B4E" w14:textId="77777777" w:rsidTr="000A71D1">
        <w:trPr>
          <w:trHeight w:val="1149"/>
        </w:trPr>
        <w:tc>
          <w:tcPr>
            <w:tcW w:w="1271" w:type="dxa"/>
            <w:hideMark/>
          </w:tcPr>
          <w:p w14:paraId="4F7E7250" w14:textId="77777777" w:rsidR="00AD5B0E" w:rsidRPr="00363301" w:rsidRDefault="00AD5B0E" w:rsidP="000A71D1">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40F43F54" w14:textId="77777777" w:rsidR="00AD5B0E" w:rsidRPr="00363301" w:rsidRDefault="00AD5B0E" w:rsidP="000A71D1">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752E524D" w14:textId="77777777" w:rsidR="00AD5B0E" w:rsidRPr="00363301" w:rsidRDefault="00AD5B0E" w:rsidP="000A71D1">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D185D8B" w14:textId="77777777" w:rsidR="00AD5B0E" w:rsidRPr="00363301" w:rsidRDefault="00AD5B0E" w:rsidP="000A71D1">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7AC963DA" w14:textId="77777777" w:rsidR="00AD5B0E" w:rsidRPr="00363301" w:rsidRDefault="00AD5B0E" w:rsidP="000A71D1">
            <w:pPr>
              <w:rPr>
                <w:rFonts w:asciiTheme="minorHAnsi" w:eastAsia="Verdana" w:hAnsiTheme="minorHAnsi"/>
                <w:color w:val="000000"/>
                <w:sz w:val="20"/>
                <w:szCs w:val="20"/>
              </w:rPr>
            </w:pPr>
          </w:p>
        </w:tc>
        <w:tc>
          <w:tcPr>
            <w:tcW w:w="1418" w:type="dxa"/>
          </w:tcPr>
          <w:p w14:paraId="1B08918B" w14:textId="77777777" w:rsidR="00AD5B0E" w:rsidRPr="00363301" w:rsidRDefault="00AD5B0E" w:rsidP="000A71D1">
            <w:pPr>
              <w:rPr>
                <w:rFonts w:asciiTheme="minorHAnsi" w:eastAsia="Verdana" w:hAnsiTheme="minorHAnsi"/>
                <w:color w:val="000000"/>
                <w:sz w:val="20"/>
                <w:szCs w:val="20"/>
              </w:rPr>
            </w:pPr>
          </w:p>
        </w:tc>
        <w:tc>
          <w:tcPr>
            <w:tcW w:w="1559" w:type="dxa"/>
          </w:tcPr>
          <w:p w14:paraId="32C431FA" w14:textId="77777777" w:rsidR="00AD5B0E" w:rsidRPr="00363301" w:rsidRDefault="00AD5B0E" w:rsidP="000A71D1">
            <w:pPr>
              <w:rPr>
                <w:rFonts w:asciiTheme="minorHAnsi" w:eastAsia="Verdana" w:hAnsiTheme="minorHAnsi"/>
                <w:color w:val="000000"/>
                <w:sz w:val="20"/>
                <w:szCs w:val="20"/>
              </w:rPr>
            </w:pPr>
          </w:p>
        </w:tc>
      </w:tr>
      <w:bookmarkEnd w:id="15"/>
    </w:tbl>
    <w:p w14:paraId="34C46DC1" w14:textId="77777777" w:rsidR="00AD5B0E" w:rsidRPr="00363301" w:rsidRDefault="00AD5B0E" w:rsidP="00AD5B0E">
      <w:pPr>
        <w:rPr>
          <w:rFonts w:asciiTheme="minorHAnsi" w:eastAsia="Verdana" w:hAnsiTheme="minorHAnsi"/>
          <w:color w:val="000000"/>
          <w:sz w:val="20"/>
          <w:szCs w:val="20"/>
        </w:rPr>
      </w:pPr>
    </w:p>
    <w:p w14:paraId="6EB3445A" w14:textId="77777777" w:rsidR="00AD5B0E" w:rsidRPr="00363301" w:rsidRDefault="00AD5B0E" w:rsidP="00AD5B0E">
      <w:pPr>
        <w:pStyle w:val="Lijstalinea"/>
        <w:widowControl/>
        <w:numPr>
          <w:ilvl w:val="0"/>
          <w:numId w:val="4"/>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AD5B0E" w:rsidRPr="00363301" w14:paraId="21B7A1AC" w14:textId="77777777" w:rsidTr="3F0A612C">
        <w:trPr>
          <w:trHeight w:val="664"/>
        </w:trPr>
        <w:tc>
          <w:tcPr>
            <w:tcW w:w="4106" w:type="dxa"/>
            <w:hideMark/>
          </w:tcPr>
          <w:p w14:paraId="6E521638" w14:textId="77777777" w:rsidR="00AD5B0E" w:rsidRPr="00363301" w:rsidRDefault="00AD5B0E" w:rsidP="000A71D1">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5E2B6757" w14:textId="60AED124" w:rsidR="00AD5B0E" w:rsidRPr="00363301" w:rsidRDefault="00AD5B0E" w:rsidP="3F0A612C">
            <w:pPr>
              <w:ind w:left="-113"/>
              <w:rPr>
                <w:rFonts w:asciiTheme="minorHAnsi" w:eastAsia="Verdana" w:hAnsiTheme="minorHAnsi"/>
                <w:color w:val="000000"/>
                <w:sz w:val="20"/>
                <w:szCs w:val="20"/>
              </w:rPr>
            </w:pPr>
            <w:r w:rsidRPr="3F0A612C">
              <w:rPr>
                <w:rFonts w:asciiTheme="minorHAnsi" w:eastAsia="Verdana" w:hAnsiTheme="minorHAnsi"/>
                <w:color w:val="000000" w:themeColor="text1"/>
                <w:sz w:val="20"/>
                <w:szCs w:val="20"/>
              </w:rPr>
              <w:t>Naam:</w:t>
            </w:r>
            <w:r w:rsidR="7412DC05" w:rsidRPr="3F0A612C">
              <w:rPr>
                <w:rFonts w:asciiTheme="minorHAnsi" w:eastAsia="Verdana" w:hAnsiTheme="minorHAnsi"/>
                <w:color w:val="000000" w:themeColor="text1"/>
                <w:sz w:val="20"/>
                <w:szCs w:val="20"/>
              </w:rPr>
              <w:t xml:space="preserve"> </w:t>
            </w:r>
          </w:p>
          <w:p w14:paraId="42285E54" w14:textId="77777777" w:rsidR="00AD5B0E" w:rsidRPr="00363301" w:rsidRDefault="00AD5B0E" w:rsidP="000A71D1">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AD5B0E" w:rsidRPr="00363301" w14:paraId="6E73B4B5" w14:textId="77777777" w:rsidTr="3F0A612C">
        <w:trPr>
          <w:trHeight w:val="634"/>
        </w:trPr>
        <w:tc>
          <w:tcPr>
            <w:tcW w:w="4106" w:type="dxa"/>
          </w:tcPr>
          <w:p w14:paraId="1CC1FF34" w14:textId="77777777" w:rsidR="00AD5B0E" w:rsidRPr="00363301" w:rsidRDefault="00AD5B0E" w:rsidP="000A71D1">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9683ED0" w14:textId="77777777" w:rsidR="00AD5B0E" w:rsidRPr="00363301" w:rsidRDefault="00AD5B0E" w:rsidP="000A71D1">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0F3E9200" w14:textId="77777777" w:rsidR="00AD5B0E" w:rsidRPr="00363301" w:rsidRDefault="00AD5B0E" w:rsidP="000A71D1">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AD5B0E" w:rsidRPr="002C6010" w14:paraId="21121105" w14:textId="77777777" w:rsidTr="3F0A612C">
        <w:trPr>
          <w:trHeight w:val="634"/>
        </w:trPr>
        <w:tc>
          <w:tcPr>
            <w:tcW w:w="4106" w:type="dxa"/>
          </w:tcPr>
          <w:p w14:paraId="67E8721F" w14:textId="77777777" w:rsidR="00AD5B0E" w:rsidRPr="00363301" w:rsidRDefault="00AD5B0E" w:rsidP="000A71D1">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5B6EFE87" w14:textId="77777777" w:rsidR="00AD5B0E" w:rsidRPr="00D83542" w:rsidRDefault="00AD5B0E" w:rsidP="000A71D1">
            <w:pPr>
              <w:ind w:left="-113"/>
              <w:rPr>
                <w:rFonts w:asciiTheme="minorHAnsi" w:eastAsia="Verdana" w:hAnsiTheme="minorHAnsi"/>
                <w:color w:val="000000"/>
                <w:sz w:val="20"/>
                <w:szCs w:val="20"/>
                <w:lang w:val="de-DE"/>
              </w:rPr>
            </w:pPr>
            <w:r w:rsidRPr="00D83542">
              <w:rPr>
                <w:rFonts w:asciiTheme="minorHAnsi" w:eastAsia="Verdana" w:hAnsiTheme="minorHAnsi"/>
                <w:color w:val="000000"/>
                <w:sz w:val="20"/>
                <w:szCs w:val="20"/>
                <w:lang w:val="de-DE"/>
              </w:rPr>
              <w:t>telefoonnummer: 070-204 55 11</w:t>
            </w:r>
          </w:p>
          <w:p w14:paraId="4C277721" w14:textId="77777777" w:rsidR="00AD5B0E" w:rsidRPr="00D83542" w:rsidRDefault="00AD5B0E" w:rsidP="000A71D1">
            <w:pPr>
              <w:ind w:left="-113"/>
              <w:rPr>
                <w:rFonts w:asciiTheme="minorHAnsi" w:eastAsia="Verdana" w:hAnsiTheme="minorHAnsi"/>
                <w:color w:val="000000"/>
                <w:sz w:val="20"/>
                <w:szCs w:val="20"/>
                <w:lang w:val="de-DE"/>
              </w:rPr>
            </w:pPr>
            <w:r w:rsidRPr="00D83542">
              <w:rPr>
                <w:rFonts w:asciiTheme="minorHAnsi" w:eastAsia="Verdana" w:hAnsiTheme="minorHAnsi"/>
                <w:color w:val="000000"/>
                <w:sz w:val="20"/>
                <w:szCs w:val="20"/>
                <w:lang w:val="de-DE"/>
              </w:rPr>
              <w:t>e-mailadres          : privacy@vng.nl</w:t>
            </w:r>
          </w:p>
        </w:tc>
      </w:tr>
    </w:tbl>
    <w:p w14:paraId="4D23B319" w14:textId="77777777" w:rsidR="00AD5B0E" w:rsidRPr="00D83542" w:rsidRDefault="00AD5B0E" w:rsidP="00AD5B0E">
      <w:pPr>
        <w:rPr>
          <w:rFonts w:asciiTheme="minorHAnsi" w:eastAsia="Verdana" w:hAnsiTheme="minorHAnsi"/>
          <w:color w:val="000000"/>
          <w:sz w:val="20"/>
          <w:szCs w:val="20"/>
          <w:lang w:val="de-DE"/>
        </w:rPr>
      </w:pPr>
    </w:p>
    <w:p w14:paraId="6D9AAE74" w14:textId="77777777" w:rsidR="00AD5B0E" w:rsidRPr="00363301" w:rsidRDefault="00AD5B0E" w:rsidP="00AD5B0E">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62239951" w14:textId="77777777" w:rsidR="00AD5B0E" w:rsidRPr="00363301" w:rsidRDefault="00AD5B0E" w:rsidP="00AD5B0E">
      <w:pPr>
        <w:rPr>
          <w:rFonts w:asciiTheme="minorHAnsi" w:eastAsia="Verdana" w:hAnsiTheme="minorHAnsi"/>
          <w:color w:val="000000"/>
          <w:sz w:val="20"/>
          <w:szCs w:val="20"/>
        </w:rPr>
      </w:pPr>
    </w:p>
    <w:p w14:paraId="0ABD97F7" w14:textId="77777777" w:rsidR="00AD5B0E" w:rsidRPr="00363301" w:rsidRDefault="00AD5B0E" w:rsidP="00AD5B0E">
      <w:pPr>
        <w:pStyle w:val="Lijstalinea"/>
        <w:widowControl/>
        <w:numPr>
          <w:ilvl w:val="0"/>
          <w:numId w:val="4"/>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AD5B0E" w:rsidRPr="00363301" w14:paraId="32DA2AD9" w14:textId="77777777" w:rsidTr="000A71D1">
        <w:tc>
          <w:tcPr>
            <w:tcW w:w="3019" w:type="dxa"/>
          </w:tcPr>
          <w:p w14:paraId="267B828C" w14:textId="77777777" w:rsidR="00AD5B0E" w:rsidRPr="00363301" w:rsidRDefault="00AD5B0E" w:rsidP="000A71D1">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contactgegevens </w:t>
            </w:r>
            <w:proofErr w:type="spellStart"/>
            <w:r w:rsidRPr="00363301">
              <w:rPr>
                <w:rFonts w:asciiTheme="minorHAnsi" w:eastAsia="Verdana" w:hAnsiTheme="minorHAnsi"/>
                <w:b/>
                <w:color w:val="000000"/>
                <w:sz w:val="20"/>
                <w:szCs w:val="20"/>
              </w:rPr>
              <w:t>subverwerker</w:t>
            </w:r>
            <w:proofErr w:type="spellEnd"/>
          </w:p>
        </w:tc>
        <w:tc>
          <w:tcPr>
            <w:tcW w:w="1644" w:type="dxa"/>
          </w:tcPr>
          <w:p w14:paraId="6B4C07F4" w14:textId="77777777" w:rsidR="00AD5B0E" w:rsidRPr="00363301" w:rsidRDefault="00AD5B0E" w:rsidP="000A71D1">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5EDA0656" w14:textId="77777777" w:rsidR="00AD5B0E" w:rsidRPr="00363301" w:rsidRDefault="00AD5B0E" w:rsidP="000A71D1">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6D320441" w14:textId="77777777" w:rsidR="00AD5B0E" w:rsidRPr="00363301" w:rsidRDefault="00AD5B0E" w:rsidP="000A71D1">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AD5B0E" w:rsidRPr="00363301" w14:paraId="37A7C3B7" w14:textId="77777777" w:rsidTr="000A71D1">
        <w:tc>
          <w:tcPr>
            <w:tcW w:w="3019" w:type="dxa"/>
          </w:tcPr>
          <w:p w14:paraId="76AA9CC6" w14:textId="77777777" w:rsidR="00AD5B0E" w:rsidRPr="00363301" w:rsidRDefault="00AD5B0E" w:rsidP="000A71D1">
            <w:pPr>
              <w:rPr>
                <w:rFonts w:asciiTheme="minorHAnsi" w:eastAsia="Verdana" w:hAnsiTheme="minorHAnsi"/>
                <w:color w:val="000000"/>
                <w:sz w:val="20"/>
                <w:szCs w:val="20"/>
              </w:rPr>
            </w:pPr>
          </w:p>
        </w:tc>
        <w:tc>
          <w:tcPr>
            <w:tcW w:w="1644" w:type="dxa"/>
          </w:tcPr>
          <w:p w14:paraId="0A4D3EE3" w14:textId="77777777" w:rsidR="00AD5B0E" w:rsidRPr="00363301" w:rsidRDefault="00AD5B0E" w:rsidP="000A71D1">
            <w:pPr>
              <w:rPr>
                <w:rFonts w:asciiTheme="minorHAnsi" w:eastAsia="Verdana" w:hAnsiTheme="minorHAnsi"/>
                <w:color w:val="000000"/>
                <w:sz w:val="20"/>
                <w:szCs w:val="20"/>
              </w:rPr>
            </w:pPr>
          </w:p>
        </w:tc>
        <w:tc>
          <w:tcPr>
            <w:tcW w:w="2136" w:type="dxa"/>
          </w:tcPr>
          <w:p w14:paraId="50722DC1" w14:textId="77777777" w:rsidR="00AD5B0E" w:rsidRPr="00363301" w:rsidRDefault="00AD5B0E" w:rsidP="000A71D1">
            <w:pPr>
              <w:rPr>
                <w:rFonts w:asciiTheme="minorHAnsi" w:eastAsia="Verdana" w:hAnsiTheme="minorHAnsi"/>
                <w:color w:val="000000"/>
                <w:sz w:val="20"/>
                <w:szCs w:val="20"/>
              </w:rPr>
            </w:pPr>
          </w:p>
        </w:tc>
        <w:tc>
          <w:tcPr>
            <w:tcW w:w="1843" w:type="dxa"/>
          </w:tcPr>
          <w:p w14:paraId="47523428" w14:textId="77777777" w:rsidR="00AD5B0E" w:rsidRPr="00363301" w:rsidRDefault="00AD5B0E" w:rsidP="000A71D1">
            <w:pPr>
              <w:rPr>
                <w:rFonts w:asciiTheme="minorHAnsi" w:eastAsia="Verdana" w:hAnsiTheme="minorHAnsi"/>
                <w:color w:val="000000"/>
                <w:sz w:val="20"/>
                <w:szCs w:val="20"/>
              </w:rPr>
            </w:pPr>
          </w:p>
        </w:tc>
      </w:tr>
      <w:tr w:rsidR="00AD5B0E" w:rsidRPr="00363301" w14:paraId="70B87999" w14:textId="77777777" w:rsidTr="000A71D1">
        <w:tc>
          <w:tcPr>
            <w:tcW w:w="3019" w:type="dxa"/>
          </w:tcPr>
          <w:p w14:paraId="3A0C0D83" w14:textId="77777777" w:rsidR="00AD5B0E" w:rsidRPr="00363301" w:rsidRDefault="00AD5B0E" w:rsidP="000A71D1">
            <w:pPr>
              <w:rPr>
                <w:rFonts w:asciiTheme="minorHAnsi" w:eastAsia="Verdana" w:hAnsiTheme="minorHAnsi"/>
                <w:color w:val="000000"/>
                <w:sz w:val="20"/>
                <w:szCs w:val="20"/>
              </w:rPr>
            </w:pPr>
          </w:p>
        </w:tc>
        <w:tc>
          <w:tcPr>
            <w:tcW w:w="1644" w:type="dxa"/>
          </w:tcPr>
          <w:p w14:paraId="7B6F1FBF" w14:textId="77777777" w:rsidR="00AD5B0E" w:rsidRPr="00363301" w:rsidRDefault="00AD5B0E" w:rsidP="000A71D1">
            <w:pPr>
              <w:rPr>
                <w:rFonts w:asciiTheme="minorHAnsi" w:eastAsia="Verdana" w:hAnsiTheme="minorHAnsi"/>
                <w:color w:val="000000"/>
                <w:sz w:val="20"/>
                <w:szCs w:val="20"/>
              </w:rPr>
            </w:pPr>
          </w:p>
        </w:tc>
        <w:tc>
          <w:tcPr>
            <w:tcW w:w="2136" w:type="dxa"/>
          </w:tcPr>
          <w:p w14:paraId="7121D553" w14:textId="77777777" w:rsidR="00AD5B0E" w:rsidRPr="00363301" w:rsidRDefault="00AD5B0E" w:rsidP="000A71D1">
            <w:pPr>
              <w:rPr>
                <w:rFonts w:asciiTheme="minorHAnsi" w:eastAsia="Verdana" w:hAnsiTheme="minorHAnsi"/>
                <w:color w:val="000000"/>
                <w:sz w:val="20"/>
                <w:szCs w:val="20"/>
              </w:rPr>
            </w:pPr>
          </w:p>
        </w:tc>
        <w:tc>
          <w:tcPr>
            <w:tcW w:w="1843" w:type="dxa"/>
          </w:tcPr>
          <w:p w14:paraId="3A01C392" w14:textId="77777777" w:rsidR="00AD5B0E" w:rsidRPr="00363301" w:rsidRDefault="00AD5B0E" w:rsidP="000A71D1">
            <w:pPr>
              <w:rPr>
                <w:rFonts w:asciiTheme="minorHAnsi" w:eastAsia="Verdana" w:hAnsiTheme="minorHAnsi"/>
                <w:color w:val="000000"/>
                <w:sz w:val="20"/>
                <w:szCs w:val="20"/>
              </w:rPr>
            </w:pPr>
          </w:p>
        </w:tc>
      </w:tr>
      <w:tr w:rsidR="00AD5B0E" w:rsidRPr="00363301" w14:paraId="5EBC9AEA" w14:textId="77777777" w:rsidTr="000A71D1">
        <w:tc>
          <w:tcPr>
            <w:tcW w:w="3019" w:type="dxa"/>
          </w:tcPr>
          <w:p w14:paraId="701DE04F" w14:textId="77777777" w:rsidR="00AD5B0E" w:rsidRPr="00363301" w:rsidRDefault="00AD5B0E" w:rsidP="000A71D1">
            <w:pPr>
              <w:rPr>
                <w:rFonts w:asciiTheme="minorHAnsi" w:eastAsia="Verdana" w:hAnsiTheme="minorHAnsi"/>
                <w:color w:val="000000"/>
                <w:sz w:val="20"/>
                <w:szCs w:val="20"/>
              </w:rPr>
            </w:pPr>
          </w:p>
        </w:tc>
        <w:tc>
          <w:tcPr>
            <w:tcW w:w="1644" w:type="dxa"/>
          </w:tcPr>
          <w:p w14:paraId="45332F1C" w14:textId="77777777" w:rsidR="00AD5B0E" w:rsidRPr="00363301" w:rsidRDefault="00AD5B0E" w:rsidP="000A71D1">
            <w:pPr>
              <w:rPr>
                <w:rFonts w:asciiTheme="minorHAnsi" w:eastAsia="Verdana" w:hAnsiTheme="minorHAnsi"/>
                <w:color w:val="000000"/>
                <w:sz w:val="20"/>
                <w:szCs w:val="20"/>
              </w:rPr>
            </w:pPr>
          </w:p>
        </w:tc>
        <w:tc>
          <w:tcPr>
            <w:tcW w:w="2136" w:type="dxa"/>
          </w:tcPr>
          <w:p w14:paraId="57A31B1D" w14:textId="77777777" w:rsidR="00AD5B0E" w:rsidRPr="00363301" w:rsidRDefault="00AD5B0E" w:rsidP="000A71D1">
            <w:pPr>
              <w:rPr>
                <w:rFonts w:asciiTheme="minorHAnsi" w:eastAsia="Verdana" w:hAnsiTheme="minorHAnsi"/>
                <w:color w:val="000000"/>
                <w:sz w:val="20"/>
                <w:szCs w:val="20"/>
              </w:rPr>
            </w:pPr>
          </w:p>
        </w:tc>
        <w:tc>
          <w:tcPr>
            <w:tcW w:w="1843" w:type="dxa"/>
          </w:tcPr>
          <w:p w14:paraId="27540E7D" w14:textId="77777777" w:rsidR="00AD5B0E" w:rsidRPr="00363301" w:rsidRDefault="00AD5B0E" w:rsidP="000A71D1">
            <w:pPr>
              <w:rPr>
                <w:rFonts w:asciiTheme="minorHAnsi" w:eastAsia="Verdana" w:hAnsiTheme="minorHAnsi"/>
                <w:color w:val="000000"/>
                <w:sz w:val="20"/>
                <w:szCs w:val="20"/>
              </w:rPr>
            </w:pPr>
          </w:p>
        </w:tc>
      </w:tr>
      <w:tr w:rsidR="00AD5B0E" w:rsidRPr="00363301" w14:paraId="1E3485BA" w14:textId="77777777" w:rsidTr="000A71D1">
        <w:tc>
          <w:tcPr>
            <w:tcW w:w="3019" w:type="dxa"/>
          </w:tcPr>
          <w:p w14:paraId="048FE41E" w14:textId="77777777" w:rsidR="00AD5B0E" w:rsidRPr="00363301" w:rsidRDefault="00AD5B0E" w:rsidP="000A71D1">
            <w:pPr>
              <w:rPr>
                <w:rFonts w:asciiTheme="minorHAnsi" w:eastAsia="Verdana" w:hAnsiTheme="minorHAnsi"/>
                <w:color w:val="000000"/>
                <w:sz w:val="20"/>
                <w:szCs w:val="20"/>
              </w:rPr>
            </w:pPr>
          </w:p>
        </w:tc>
        <w:tc>
          <w:tcPr>
            <w:tcW w:w="1644" w:type="dxa"/>
          </w:tcPr>
          <w:p w14:paraId="1F2F15F6" w14:textId="77777777" w:rsidR="00AD5B0E" w:rsidRPr="00363301" w:rsidRDefault="00AD5B0E" w:rsidP="000A71D1">
            <w:pPr>
              <w:rPr>
                <w:rFonts w:asciiTheme="minorHAnsi" w:eastAsia="Verdana" w:hAnsiTheme="minorHAnsi"/>
                <w:color w:val="000000"/>
                <w:sz w:val="20"/>
                <w:szCs w:val="20"/>
              </w:rPr>
            </w:pPr>
          </w:p>
        </w:tc>
        <w:tc>
          <w:tcPr>
            <w:tcW w:w="2136" w:type="dxa"/>
          </w:tcPr>
          <w:p w14:paraId="6C6A47A5" w14:textId="77777777" w:rsidR="00AD5B0E" w:rsidRPr="00363301" w:rsidRDefault="00AD5B0E" w:rsidP="000A71D1">
            <w:pPr>
              <w:rPr>
                <w:rFonts w:asciiTheme="minorHAnsi" w:eastAsia="Verdana" w:hAnsiTheme="minorHAnsi"/>
                <w:color w:val="000000"/>
                <w:sz w:val="20"/>
                <w:szCs w:val="20"/>
              </w:rPr>
            </w:pPr>
          </w:p>
        </w:tc>
        <w:tc>
          <w:tcPr>
            <w:tcW w:w="1843" w:type="dxa"/>
          </w:tcPr>
          <w:p w14:paraId="444B7782" w14:textId="77777777" w:rsidR="00AD5B0E" w:rsidRPr="00363301" w:rsidRDefault="00AD5B0E" w:rsidP="000A71D1">
            <w:pPr>
              <w:rPr>
                <w:rFonts w:asciiTheme="minorHAnsi" w:eastAsia="Verdana" w:hAnsiTheme="minorHAnsi"/>
                <w:color w:val="000000"/>
                <w:sz w:val="20"/>
                <w:szCs w:val="20"/>
              </w:rPr>
            </w:pPr>
          </w:p>
        </w:tc>
      </w:tr>
    </w:tbl>
    <w:p w14:paraId="5FFAFFB1" w14:textId="77777777" w:rsidR="00AD5B0E" w:rsidRPr="00363301" w:rsidRDefault="00AD5B0E" w:rsidP="00AD5B0E">
      <w:pPr>
        <w:rPr>
          <w:rFonts w:asciiTheme="minorHAnsi" w:eastAsia="Verdana" w:hAnsiTheme="minorHAnsi"/>
          <w:color w:val="000000"/>
          <w:sz w:val="20"/>
          <w:szCs w:val="20"/>
        </w:rPr>
      </w:pPr>
    </w:p>
    <w:p w14:paraId="3B302250" w14:textId="77777777" w:rsidR="00AD5B0E" w:rsidRPr="00363301" w:rsidRDefault="00AD5B0E" w:rsidP="00AD5B0E">
      <w:pPr>
        <w:rPr>
          <w:rFonts w:asciiTheme="minorHAnsi" w:eastAsia="Verdana" w:hAnsiTheme="minorHAnsi"/>
          <w:color w:val="000000"/>
          <w:sz w:val="20"/>
          <w:szCs w:val="20"/>
        </w:rPr>
      </w:pPr>
    </w:p>
    <w:p w14:paraId="40A117F3" w14:textId="77777777" w:rsidR="00AD5B0E" w:rsidRPr="00363301" w:rsidRDefault="00AD5B0E" w:rsidP="00AD5B0E">
      <w:pPr>
        <w:rPr>
          <w:rFonts w:asciiTheme="minorHAnsi" w:eastAsia="Verdana" w:hAnsiTheme="minorHAnsi"/>
          <w:color w:val="000000"/>
          <w:sz w:val="20"/>
          <w:szCs w:val="20"/>
        </w:rPr>
      </w:pPr>
      <w:r w:rsidRPr="00363301">
        <w:rPr>
          <w:rFonts w:asciiTheme="minorHAnsi" w:eastAsia="Verdana" w:hAnsiTheme="minorHAnsi"/>
          <w:color w:val="000000"/>
          <w:sz w:val="20"/>
          <w:szCs w:val="20"/>
        </w:rPr>
        <w:br w:type="page"/>
      </w:r>
    </w:p>
    <w:p w14:paraId="7F20AAA7" w14:textId="77777777" w:rsidR="00AD5B0E" w:rsidRPr="00363301" w:rsidRDefault="00AD5B0E" w:rsidP="00AD5B0E">
      <w:pPr>
        <w:pStyle w:val="Kop2"/>
      </w:pPr>
      <w:bookmarkStart w:id="16" w:name="_Toc90543102"/>
      <w:r w:rsidRPr="00363301">
        <w:lastRenderedPageBreak/>
        <w:t xml:space="preserve">Bijlage 2: </w:t>
      </w:r>
      <w:bookmarkStart w:id="17" w:name="_Hlk37365793"/>
      <w:r w:rsidRPr="00363301">
        <w:t>Aantonen passend niveau van beveiliging</w:t>
      </w:r>
      <w:bookmarkEnd w:id="16"/>
      <w:bookmarkEnd w:id="17"/>
    </w:p>
    <w:p w14:paraId="233FBFA8" w14:textId="77777777" w:rsidR="00AD5B0E" w:rsidRPr="00363301" w:rsidRDefault="00AD5B0E" w:rsidP="00AD5B0E">
      <w:pPr>
        <w:rPr>
          <w:rFonts w:asciiTheme="minorHAnsi" w:hAnsiTheme="minorHAnsi"/>
          <w:sz w:val="20"/>
          <w:szCs w:val="20"/>
        </w:rPr>
      </w:pPr>
    </w:p>
    <w:p w14:paraId="5FA85497" w14:textId="77777777" w:rsidR="00AD5B0E" w:rsidRPr="00363301" w:rsidRDefault="00AD5B0E" w:rsidP="00AD5B0E">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57C20669" w14:textId="77777777" w:rsidR="00AD5B0E" w:rsidRDefault="00AD5B0E" w:rsidP="00AD5B0E">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497CD704" w14:textId="77777777" w:rsidR="00AD5B0E" w:rsidRPr="00363301" w:rsidRDefault="00AD5B0E" w:rsidP="00AD5B0E">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55518B5E" w14:textId="77777777" w:rsidR="00AD5B0E" w:rsidRPr="00363301" w:rsidRDefault="00AD5B0E" w:rsidP="00AD5B0E">
      <w:pPr>
        <w:pStyle w:val="Lijstalinea"/>
        <w:ind w:left="0" w:firstLine="0"/>
        <w:rPr>
          <w:rFonts w:asciiTheme="minorHAnsi" w:hAnsiTheme="minorHAnsi"/>
          <w:sz w:val="20"/>
          <w:szCs w:val="20"/>
        </w:rPr>
      </w:pPr>
    </w:p>
    <w:p w14:paraId="345C89F6" w14:textId="77777777" w:rsidR="00AD5B0E" w:rsidRDefault="00AD5B0E" w:rsidP="00AD5B0E">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5D258306" w14:textId="77777777" w:rsidR="00AD5B0E" w:rsidRPr="00363301" w:rsidRDefault="00AD5B0E" w:rsidP="00AD5B0E">
      <w:pPr>
        <w:pStyle w:val="Lijstalinea"/>
        <w:ind w:left="0" w:firstLine="0"/>
        <w:rPr>
          <w:rFonts w:asciiTheme="minorHAnsi" w:hAnsiTheme="minorHAnsi"/>
          <w:sz w:val="20"/>
          <w:szCs w:val="20"/>
        </w:rPr>
      </w:pPr>
    </w:p>
    <w:p w14:paraId="03206329" w14:textId="77777777" w:rsidR="00AD5B0E" w:rsidRPr="00363301" w:rsidRDefault="00AD5B0E" w:rsidP="00AD5B0E">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0C88D78A" w14:textId="77777777" w:rsidR="00AD5B0E" w:rsidRDefault="00AD5B0E" w:rsidP="00AD5B0E">
      <w:pPr>
        <w:pStyle w:val="Lijstalinea"/>
        <w:ind w:left="0" w:firstLine="0"/>
        <w:rPr>
          <w:rFonts w:asciiTheme="minorHAnsi" w:hAnsiTheme="minorHAnsi"/>
          <w:sz w:val="20"/>
          <w:szCs w:val="20"/>
        </w:rPr>
      </w:pPr>
    </w:p>
    <w:p w14:paraId="78C19316" w14:textId="77777777" w:rsidR="00AD5B0E" w:rsidRPr="00363301" w:rsidRDefault="00AD5B0E" w:rsidP="00AD5B0E">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3534AE8A" w14:textId="77777777" w:rsidR="00AD5B0E" w:rsidRDefault="00AD5B0E" w:rsidP="00AD5B0E">
      <w:pPr>
        <w:pStyle w:val="Lijstalinea"/>
        <w:widowControl/>
        <w:tabs>
          <w:tab w:val="left" w:pos="397"/>
        </w:tabs>
        <w:autoSpaceDE/>
        <w:autoSpaceDN/>
        <w:spacing w:before="0"/>
        <w:ind w:left="0" w:firstLine="0"/>
        <w:rPr>
          <w:rFonts w:asciiTheme="minorHAnsi" w:hAnsiTheme="minorHAnsi"/>
          <w:sz w:val="20"/>
          <w:szCs w:val="20"/>
        </w:rPr>
      </w:pPr>
      <w:bookmarkStart w:id="18"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4118C2EB" w14:textId="77777777" w:rsidR="00AD5B0E" w:rsidRPr="00363301" w:rsidRDefault="00AD5B0E" w:rsidP="00AD5B0E">
      <w:pPr>
        <w:pStyle w:val="Lijstalinea"/>
        <w:widowControl/>
        <w:tabs>
          <w:tab w:val="left" w:pos="397"/>
        </w:tabs>
        <w:autoSpaceDE/>
        <w:autoSpaceDN/>
        <w:spacing w:before="0"/>
        <w:ind w:left="0" w:firstLine="0"/>
        <w:rPr>
          <w:rFonts w:asciiTheme="minorHAnsi" w:hAnsiTheme="minorHAnsi"/>
          <w:sz w:val="20"/>
          <w:szCs w:val="20"/>
        </w:rPr>
      </w:pPr>
    </w:p>
    <w:p w14:paraId="6DFA8297" w14:textId="77777777" w:rsidR="00AD5B0E" w:rsidRPr="00864332" w:rsidRDefault="00AD5B0E" w:rsidP="00AD5B0E">
      <w:pPr>
        <w:pStyle w:val="Lijstalinea"/>
        <w:widowControl/>
        <w:numPr>
          <w:ilvl w:val="0"/>
          <w:numId w:val="5"/>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14:paraId="3E70D729" w14:textId="77777777" w:rsidR="00AD5B0E" w:rsidRPr="00864332" w:rsidRDefault="00AD5B0E" w:rsidP="00AD5B0E">
      <w:pPr>
        <w:pStyle w:val="Lijstalinea"/>
        <w:widowControl/>
        <w:numPr>
          <w:ilvl w:val="0"/>
          <w:numId w:val="5"/>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09FB26ED" w14:textId="77777777" w:rsidR="00AD5B0E" w:rsidRPr="00864332" w:rsidRDefault="00AD5B0E" w:rsidP="00AD5B0E">
      <w:pPr>
        <w:pStyle w:val="Lijstalinea"/>
        <w:widowControl/>
        <w:numPr>
          <w:ilvl w:val="0"/>
          <w:numId w:val="5"/>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0310FC36" w14:textId="77777777" w:rsidR="00AD5B0E" w:rsidRPr="00864332" w:rsidRDefault="00AD5B0E" w:rsidP="00AD5B0E">
      <w:pPr>
        <w:pStyle w:val="Lijstalinea"/>
        <w:widowControl/>
        <w:numPr>
          <w:ilvl w:val="0"/>
          <w:numId w:val="5"/>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18"/>
    <w:p w14:paraId="3DA85A3E" w14:textId="77777777" w:rsidR="00AD5B0E" w:rsidRPr="00623A80" w:rsidRDefault="00AD5B0E" w:rsidP="00AD5B0E">
      <w:pPr>
        <w:rPr>
          <w:rFonts w:ascii="Calibri" w:hAnsi="Calibri" w:cs="Calibri"/>
          <w:sz w:val="20"/>
          <w:szCs w:val="20"/>
        </w:rPr>
      </w:pPr>
    </w:p>
    <w:p w14:paraId="7E9ABFF5" w14:textId="77777777" w:rsidR="00AD5B0E" w:rsidRPr="00623A80" w:rsidRDefault="00AD5B0E" w:rsidP="00AD5B0E">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11C31D22" w14:textId="77777777" w:rsidR="00AD5B0E" w:rsidRPr="00623A80" w:rsidRDefault="00AD5B0E" w:rsidP="00AD5B0E">
      <w:pPr>
        <w:rPr>
          <w:rFonts w:ascii="Calibri" w:hAnsi="Calibri" w:cs="Calibri"/>
          <w:sz w:val="20"/>
          <w:szCs w:val="20"/>
        </w:rPr>
      </w:pPr>
    </w:p>
    <w:p w14:paraId="05415009" w14:textId="77777777" w:rsidR="00AD5B0E" w:rsidRPr="00623A80" w:rsidRDefault="00AD5B0E" w:rsidP="00AD5B0E">
      <w:pPr>
        <w:rPr>
          <w:rFonts w:ascii="Calibri" w:hAnsi="Calibri" w:cs="Calibri"/>
          <w:sz w:val="20"/>
          <w:szCs w:val="20"/>
        </w:rPr>
      </w:pPr>
    </w:p>
    <w:p w14:paraId="35A822F7" w14:textId="77777777" w:rsidR="00AD5B0E" w:rsidRPr="00363301" w:rsidRDefault="00AD5B0E" w:rsidP="00AD5B0E">
      <w:pPr>
        <w:rPr>
          <w:rFonts w:asciiTheme="minorHAnsi" w:hAnsiTheme="minorHAnsi"/>
          <w:sz w:val="20"/>
          <w:szCs w:val="20"/>
        </w:rPr>
      </w:pPr>
      <w:r>
        <w:rPr>
          <w:rFonts w:asciiTheme="minorHAnsi" w:hAnsiTheme="minorHAnsi"/>
          <w:sz w:val="20"/>
          <w:szCs w:val="20"/>
        </w:rPr>
        <w:t>Aansluiting bij goedgekeurde gedragscode</w:t>
      </w:r>
    </w:p>
    <w:p w14:paraId="0E523254" w14:textId="77777777" w:rsidR="00AD5B0E" w:rsidRPr="00363301" w:rsidRDefault="00AD5B0E" w:rsidP="00AD5B0E">
      <w:pPr>
        <w:pStyle w:val="Lijstalinea"/>
        <w:widowControl/>
        <w:numPr>
          <w:ilvl w:val="1"/>
          <w:numId w:val="3"/>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5279D179" w14:textId="77777777" w:rsidR="00FD185E" w:rsidRDefault="00FD185E" w:rsidP="00FD185E"/>
    <w:sectPr w:rsidR="00FD185E" w:rsidSect="00A02F5B">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A7B2FCE"/>
    <w:multiLevelType w:val="multilevel"/>
    <w:tmpl w:val="2A520ABA"/>
    <w:name w:val="IBD"/>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4"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433787489">
    <w:abstractNumId w:val="2"/>
  </w:num>
  <w:num w:numId="2" w16cid:durableId="17243246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7085009">
    <w:abstractNumId w:val="3"/>
  </w:num>
  <w:num w:numId="4" w16cid:durableId="401609602">
    <w:abstractNumId w:val="4"/>
  </w:num>
  <w:num w:numId="5" w16cid:durableId="863716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B0E"/>
    <w:rsid w:val="000D7621"/>
    <w:rsid w:val="002C6010"/>
    <w:rsid w:val="003C2769"/>
    <w:rsid w:val="008B2525"/>
    <w:rsid w:val="008D4024"/>
    <w:rsid w:val="0095797B"/>
    <w:rsid w:val="00A02F5B"/>
    <w:rsid w:val="00A158A8"/>
    <w:rsid w:val="00AA7E64"/>
    <w:rsid w:val="00AD5B0E"/>
    <w:rsid w:val="00D83542"/>
    <w:rsid w:val="00E12578"/>
    <w:rsid w:val="00FD185E"/>
    <w:rsid w:val="0C771C45"/>
    <w:rsid w:val="137905E5"/>
    <w:rsid w:val="3F0A612C"/>
    <w:rsid w:val="56BA0F70"/>
    <w:rsid w:val="6001EE21"/>
    <w:rsid w:val="7412D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B178D"/>
  <w15:chartTrackingRefBased/>
  <w15:docId w15:val="{431F48AE-0763-491F-B892-5D2D12D0F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AD5B0E"/>
    <w:pPr>
      <w:widowControl w:val="0"/>
      <w:autoSpaceDE w:val="0"/>
      <w:autoSpaceDN w:val="0"/>
    </w:pPr>
    <w:rPr>
      <w:rFonts w:ascii="Arial" w:eastAsia="Arial" w:hAnsi="Arial" w:cs="Arial"/>
      <w:lang w:val="nl-NL" w:eastAsia="nl-NL" w:bidi="nl-NL"/>
    </w:rPr>
  </w:style>
  <w:style w:type="paragraph" w:styleId="Kop1">
    <w:name w:val="heading 1"/>
    <w:aliases w:val="nummer"/>
    <w:basedOn w:val="Standaard"/>
    <w:next w:val="Standaard"/>
    <w:link w:val="Kop1Char"/>
    <w:uiPriority w:val="1"/>
    <w:qFormat/>
    <w:rsid w:val="00AA7E64"/>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1"/>
    <w:unhideWhenUsed/>
    <w:qFormat/>
    <w:rsid w:val="00AA7E64"/>
    <w:pPr>
      <w:keepNext/>
      <w:keepLines/>
      <w:spacing w:before="200"/>
      <w:outlineLvl w:val="1"/>
    </w:pPr>
    <w:rPr>
      <w:rFonts w:eastAsiaTheme="majorEastAsia"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AA7E64"/>
    <w:rPr>
      <w:rFonts w:ascii="Arial" w:eastAsiaTheme="majorEastAsia" w:hAnsi="Arial" w:cstheme="majorBidi"/>
      <w:b/>
      <w:bCs/>
      <w:color w:val="365F91" w:themeColor="accent1" w:themeShade="BF"/>
      <w:sz w:val="28"/>
      <w:szCs w:val="28"/>
    </w:rPr>
  </w:style>
  <w:style w:type="character" w:customStyle="1" w:styleId="Kop2Char">
    <w:name w:val="Kop 2 Char"/>
    <w:basedOn w:val="Standaardalinea-lettertype"/>
    <w:link w:val="Kop2"/>
    <w:uiPriority w:val="1"/>
    <w:rsid w:val="00AA7E64"/>
    <w:rPr>
      <w:rFonts w:ascii="Arial" w:eastAsiaTheme="majorEastAsia" w:hAnsi="Arial" w:cstheme="majorBidi"/>
      <w:b/>
      <w:bCs/>
      <w:color w:val="4F81BD" w:themeColor="accent1"/>
      <w:sz w:val="26"/>
      <w:szCs w:val="26"/>
    </w:rPr>
  </w:style>
  <w:style w:type="paragraph" w:styleId="Titel">
    <w:name w:val="Title"/>
    <w:basedOn w:val="Standaard"/>
    <w:next w:val="Standaard"/>
    <w:link w:val="TitelChar"/>
    <w:uiPriority w:val="10"/>
    <w:qFormat/>
    <w:rsid w:val="00AA7E64"/>
    <w:pPr>
      <w:pBdr>
        <w:bottom w:val="single" w:sz="8" w:space="4" w:color="4F81BD" w:themeColor="accent1"/>
      </w:pBdr>
      <w:spacing w:after="300"/>
      <w:contextualSpacing/>
    </w:pPr>
    <w:rPr>
      <w:rFonts w:eastAsiaTheme="majorEastAsia"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AA7E64"/>
    <w:rPr>
      <w:rFonts w:ascii="Arial" w:eastAsiaTheme="majorEastAsia" w:hAnsi="Arial"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AA7E64"/>
    <w:pPr>
      <w:numPr>
        <w:ilvl w:val="1"/>
      </w:numPr>
    </w:pPr>
    <w:rPr>
      <w:rFonts w:eastAsiaTheme="majorEastAsia"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AA7E64"/>
    <w:rPr>
      <w:rFonts w:ascii="Arial" w:eastAsiaTheme="majorEastAsia" w:hAnsi="Arial" w:cstheme="majorBidi"/>
      <w:i/>
      <w:iCs/>
      <w:color w:val="4F81BD" w:themeColor="accent1"/>
      <w:spacing w:val="15"/>
      <w:sz w:val="24"/>
      <w:szCs w:val="24"/>
    </w:rPr>
  </w:style>
  <w:style w:type="paragraph" w:styleId="Lijstalinea">
    <w:name w:val="List Paragraph"/>
    <w:basedOn w:val="Standaard"/>
    <w:uiPriority w:val="34"/>
    <w:qFormat/>
    <w:rsid w:val="00AD5B0E"/>
    <w:pPr>
      <w:spacing w:before="43"/>
      <w:ind w:left="394" w:hanging="567"/>
    </w:pPr>
  </w:style>
  <w:style w:type="table" w:styleId="Tabelraster">
    <w:name w:val="Table Grid"/>
    <w:basedOn w:val="Standaardtabel"/>
    <w:uiPriority w:val="39"/>
    <w:rsid w:val="00AD5B0E"/>
    <w:pPr>
      <w:widowControl w:val="0"/>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Werkdocument" ma:contentTypeID="0x010100E14962CFE9E4E84992253EE91590EE2200048B29B5C977134B9E8B33B4F8A46431" ma:contentTypeVersion="26" ma:contentTypeDescription="" ma:contentTypeScope="" ma:versionID="a82ff144b50e12f527eaf91bf16320fa">
  <xsd:schema xmlns:xsd="http://www.w3.org/2001/XMLSchema" xmlns:xs="http://www.w3.org/2001/XMLSchema" xmlns:p="http://schemas.microsoft.com/office/2006/metadata/properties" xmlns:ns2="02e67d01-4585-43e7-95b9-047d4ff1de1a" xmlns:ns3="dcbba279-132e-4605-815f-460a629d91cd" targetNamespace="http://schemas.microsoft.com/office/2006/metadata/properties" ma:root="true" ma:fieldsID="1b771c84527c8aa30f8d60bfa3c2489b" ns2:_="" ns3:_="">
    <xsd:import namespace="02e67d01-4585-43e7-95b9-047d4ff1de1a"/>
    <xsd:import namespace="dcbba279-132e-4605-815f-460a629d91cd"/>
    <xsd:element name="properties">
      <xsd:complexType>
        <xsd:sequence>
          <xsd:element name="documentManagement">
            <xsd:complexType>
              <xsd:all>
                <xsd:element ref="ns2:Ontstaanscontext" minOccurs="0"/>
                <xsd:element ref="ns2:Sitenaam" minOccurs="0"/>
                <xsd:element ref="ns2:jf3007396e7347cea609257d9eaa4ca6" minOccurs="0"/>
                <xsd:element ref="ns2:ge0bf3e4aade45a29e5e49763c92758f" minOccurs="0"/>
                <xsd:element ref="ns2:h094006d2ad9401f9b7d73498d7056c6" minOccurs="0"/>
                <xsd:element ref="ns2:e8b9f9cac66945448abed9f71f009dbb" minOccurs="0"/>
                <xsd:element ref="ns2:c9555a5d75ea45459c485b5bc5619d47" minOccurs="0"/>
                <xsd:element ref="ns2:l72b65e41614461b9b237d2ca8dc3bfa" minOccurs="0"/>
                <xsd:element ref="ns2:TaxCatchAll" minOccurs="0"/>
                <xsd:element ref="ns2:pd50c43e94894024a73443235b9c5599" minOccurs="0"/>
                <xsd:element ref="ns2:TaxCatchAllLabel"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67d01-4585-43e7-95b9-047d4ff1de1a" elementFormDefault="qualified">
    <xsd:import namespace="http://schemas.microsoft.com/office/2006/documentManagement/types"/>
    <xsd:import namespace="http://schemas.microsoft.com/office/infopath/2007/PartnerControls"/>
    <xsd:element name="Ontstaanscontext" ma:index="9" nillable="true" ma:displayName="Ontstaanscontext" ma:default="Teesink, Jeroen" ma:description="Voor een projectsite de naam van de projectleider, voor teamsite een teamleider, programma-site een programmaleider, werkomgeving de naam van de eigenaar." ma:internalName="Ontstaanscontext" ma:readOnly="false">
      <xsd:simpleType>
        <xsd:restriction base="dms:Text">
          <xsd:maxLength value="255"/>
        </xsd:restriction>
      </xsd:simpleType>
    </xsd:element>
    <xsd:element name="Sitenaam" ma:index="10" nillable="true" ma:displayName="SiteURL" ma:default="/sites/dowr-werkomg-ienpc" ma:description="Geef hier de naam aan van site zoals die in de URL is opgenomen." ma:internalName="Sitenaam" ma:readOnly="false">
      <xsd:simpleType>
        <xsd:restriction base="dms:Text">
          <xsd:maxLength value="255"/>
        </xsd:restriction>
      </xsd:simpleType>
    </xsd:element>
    <xsd:element name="jf3007396e7347cea609257d9eaa4ca6" ma:index="11" nillable="true" ma:taxonomy="true" ma:internalName="jf3007396e7347cea609257d9eaa4ca6" ma:taxonomyFieldName="Documentstatus" ma:displayName="Documentstatus" ma:readOnly="false" ma:fieldId="{3f300739-6e73-47ce-a609-257d9eaa4ca6}" ma:sspId="6ff162f9-bf57-4ff8-9921-ebf521560e7a" ma:termSetId="df263a78-4b63-4c83-a7ac-21294fe37c8a" ma:anchorId="00000000-0000-0000-0000-000000000000" ma:open="false" ma:isKeyword="false">
      <xsd:complexType>
        <xsd:sequence>
          <xsd:element ref="pc:Terms" minOccurs="0" maxOccurs="1"/>
        </xsd:sequence>
      </xsd:complexType>
    </xsd:element>
    <xsd:element name="ge0bf3e4aade45a29e5e49763c92758f" ma:index="12" nillable="true" ma:taxonomy="true" ma:internalName="ge0bf3e4aade45a29e5e49763c92758f" ma:taxonomyFieldName="Vertrouwelijkheid" ma:displayName="Vertrouwelijkheidsniveau" ma:readOnly="false" ma:default="5;#Intern vertrouwelijk|0cccda81-4174-49df-8a69-bbc4c740eef7" ma:fieldId="{0e0bf3e4-aade-45a2-9e5e-49763c92758f}" ma:sspId="6ff162f9-bf57-4ff8-9921-ebf521560e7a" ma:termSetId="36d4dbb1-8162-4df7-926f-7eb4a1653e08" ma:anchorId="00000000-0000-0000-0000-000000000000" ma:open="false" ma:isKeyword="false">
      <xsd:complexType>
        <xsd:sequence>
          <xsd:element ref="pc:Terms" minOccurs="0" maxOccurs="1"/>
        </xsd:sequence>
      </xsd:complexType>
    </xsd:element>
    <xsd:element name="h094006d2ad9401f9b7d73498d7056c6" ma:index="13" nillable="true" ma:taxonomy="true" ma:internalName="h094006d2ad9401f9b7d73498d7056c6" ma:taxonomyFieldName="Documenttaal" ma:displayName="Documenttaal" ma:readOnly="false" ma:default="2;#Nederlands|519689bf-6b82-4ac4-acfb-f627d324f32a" ma:fieldId="{1094006d-2ad9-401f-9b7d-73498d7056c6}" ma:sspId="6ff162f9-bf57-4ff8-9921-ebf521560e7a" ma:termSetId="37a38ab8-7bb6-40c5-82f3-f62a9099af65" ma:anchorId="00000000-0000-0000-0000-000000000000" ma:open="false" ma:isKeyword="false">
      <xsd:complexType>
        <xsd:sequence>
          <xsd:element ref="pc:Terms" minOccurs="0" maxOccurs="1"/>
        </xsd:sequence>
      </xsd:complexType>
    </xsd:element>
    <xsd:element name="e8b9f9cac66945448abed9f71f009dbb" ma:index="14" nillable="true" ma:taxonomy="true" ma:internalName="e8b9f9cac66945448abed9f71f009dbb" ma:taxonomyFieldName="Classificatie" ma:displayName="Classificatie" ma:readOnly="false" ma:default="1;#0.0 - Bestuur en ondersteuning|fad8819e-2af6-4873-a860-9291055f713c" ma:fieldId="{e8b9f9ca-c669-4544-8abe-d9f71f009dbb}" ma:sspId="6ff162f9-bf57-4ff8-9921-ebf521560e7a" ma:termSetId="25037ff8-8bfd-471d-9dee-4d1c3613d069" ma:anchorId="00000000-0000-0000-0000-000000000000" ma:open="false" ma:isKeyword="false">
      <xsd:complexType>
        <xsd:sequence>
          <xsd:element ref="pc:Terms" minOccurs="0" maxOccurs="1"/>
        </xsd:sequence>
      </xsd:complexType>
    </xsd:element>
    <xsd:element name="c9555a5d75ea45459c485b5bc5619d47" ma:index="17" nillable="true" ma:taxonomy="true" ma:internalName="c9555a5d75ea45459c485b5bc5619d47" ma:taxonomyFieldName="Organisatie" ma:displayName="Organisatie" ma:readOnly="false" ma:default="4;#DEV-CS|38d44922-5e4e-4aec-9e83-d58cdfe0b104" ma:fieldId="{c9555a5d-75ea-4545-9c48-5b5bc5619d47}" ma:sspId="6ff162f9-bf57-4ff8-9921-ebf521560e7a" ma:termSetId="4b9568b4-c90d-4062-992b-bc9aa4a2ee5a" ma:anchorId="00000000-0000-0000-0000-000000000000" ma:open="false" ma:isKeyword="false">
      <xsd:complexType>
        <xsd:sequence>
          <xsd:element ref="pc:Terms" minOccurs="0" maxOccurs="1"/>
        </xsd:sequence>
      </xsd:complexType>
    </xsd:element>
    <xsd:element name="l72b65e41614461b9b237d2ca8dc3bfa" ma:index="19" nillable="true" ma:taxonomy="true" ma:internalName="l72b65e41614461b9b237d2ca8dc3bfa" ma:taxonomyFieldName="Identificatiekenmerk" ma:displayName="Identificatiekenmerk" ma:readOnly="false" ma:default="3;#NL-DvGD|e13875df-7832-4475-b0b1-827f938ffd5f" ma:fieldId="{572b65e4-1614-461b-9b23-7d2ca8dc3bfa}" ma:sspId="6ff162f9-bf57-4ff8-9921-ebf521560e7a" ma:termSetId="22d16020-4180-46cd-aecb-b536b6cd527c" ma:anchorId="00000000-0000-0000-0000-000000000000" ma:open="false" ma:isKeyword="false">
      <xsd:complexType>
        <xsd:sequence>
          <xsd:element ref="pc:Terms" minOccurs="0" maxOccurs="1"/>
        </xsd:sequence>
      </xsd:complexType>
    </xsd:element>
    <xsd:element name="TaxCatchAll" ma:index="21" nillable="true" ma:displayName="Taxonomy Catch All Column" ma:hidden="true" ma:list="{f2de69f0-8a22-4d90-a685-e1c10cd0a3d7}" ma:internalName="TaxCatchAll" ma:readOnly="false" ma:showField="CatchAllData" ma:web="02e67d01-4585-43e7-95b9-047d4ff1de1a">
      <xsd:complexType>
        <xsd:complexContent>
          <xsd:extension base="dms:MultiChoiceLookup">
            <xsd:sequence>
              <xsd:element name="Value" type="dms:Lookup" maxOccurs="unbounded" minOccurs="0" nillable="true"/>
            </xsd:sequence>
          </xsd:extension>
        </xsd:complexContent>
      </xsd:complexType>
    </xsd:element>
    <xsd:element name="pd50c43e94894024a73443235b9c5599" ma:index="22" nillable="true" ma:taxonomy="true" ma:internalName="pd50c43e94894024a73443235b9c5599" ma:taxonomyFieldName="Documenttype" ma:displayName="Documenttype" ma:readOnly="false" ma:fieldId="{9d50c43e-9489-4024-a734-43235b9c5599}" ma:sspId="6ff162f9-bf57-4ff8-9921-ebf521560e7a" ma:termSetId="9e378132-0a24-4983-9c6e-8d7bbbefb723"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f2de69f0-8a22-4d90-a685-e1c10cd0a3d7}" ma:internalName="TaxCatchAllLabel" ma:readOnly="true" ma:showField="CatchAllDataLabel" ma:web="02e67d01-4585-43e7-95b9-047d4ff1de1a">
      <xsd:complexType>
        <xsd:complexContent>
          <xsd:extension base="dms:MultiChoiceLookup">
            <xsd:sequence>
              <xsd:element name="Value" type="dms:Lookup" maxOccurs="unbounded" minOccurs="0" nillable="true"/>
            </xsd:sequence>
          </xsd:extension>
        </xsd:complexContent>
      </xsd:complexType>
    </xsd:element>
    <xsd:element name="SharedWithUsers" ma:index="2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bba279-132e-4605-815f-460a629d91cd"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lcf76f155ced4ddcb4097134ff3c332f" ma:index="33" nillable="true" ma:taxonomy="true" ma:internalName="lcf76f155ced4ddcb4097134ff3c332f" ma:taxonomyFieldName="MediaServiceImageTags" ma:displayName="Afbeeldingtags" ma:readOnly="false" ma:fieldId="{5cf76f15-5ced-4ddc-b409-7134ff3c332f}" ma:taxonomyMulti="true" ma:sspId="6ff162f9-bf57-4ff8-9921-ebf521560e7a" ma:termSetId="09814cd3-568e-fe90-9814-8d621ff8fb84" ma:anchorId="fba54fb3-c3e1-fe81-a776-ca4b69148c4d" ma:open="true" ma:isKeyword="false">
      <xsd:complexType>
        <xsd:sequence>
          <xsd:element ref="pc:Terms" minOccurs="0" maxOccurs="1"/>
        </xsd:sequence>
      </xsd:complexType>
    </xsd:element>
    <xsd:element name="MediaServiceOCR" ma:index="34" nillable="true" ma:displayName="Extracted Text" ma:internalName="MediaServiceOCR" ma:readOnly="true">
      <xsd:simpleType>
        <xsd:restriction base="dms:Note">
          <xsd:maxLength value="255"/>
        </xsd:restriction>
      </xsd:simpleType>
    </xsd:element>
    <xsd:element name="MediaServiceGenerationTime" ma:index="35" nillable="true" ma:displayName="MediaServiceGenerationTime" ma:hidden="true" ma:internalName="MediaServiceGenerationTime" ma:readOnly="true">
      <xsd:simpleType>
        <xsd:restriction base="dms:Text"/>
      </xsd:simpleType>
    </xsd:element>
    <xsd:element name="MediaServiceEventHashCode" ma:index="36" nillable="true" ma:displayName="MediaServiceEventHashCode" ma:hidden="true" ma:internalName="MediaServiceEventHashCode" ma:readOnly="true">
      <xsd:simpleType>
        <xsd:restriction base="dms:Text"/>
      </xsd:simpleType>
    </xsd:element>
    <xsd:element name="MediaServiceDateTaken" ma:index="37" nillable="true" ma:displayName="MediaServiceDateTaken" ma:hidden="true" ma:indexed="true" ma:internalName="MediaServiceDateTaken" ma:readOnly="true">
      <xsd:simpleType>
        <xsd:restriction base="dms:Text"/>
      </xsd:simpleType>
    </xsd:element>
    <xsd:element name="MediaServiceObjectDetectorVersions" ma:index="38" nillable="true" ma:displayName="MediaServiceObjectDetectorVersions" ma:hidden="true" ma:indexed="true" ma:internalName="MediaServiceObjectDetectorVersion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8b9f9cac66945448abed9f71f009dbb xmlns="02e67d01-4585-43e7-95b9-047d4ff1de1a">
      <Terms xmlns="http://schemas.microsoft.com/office/infopath/2007/PartnerControls">
        <TermInfo xmlns="http://schemas.microsoft.com/office/infopath/2007/PartnerControls">
          <TermName xmlns="http://schemas.microsoft.com/office/infopath/2007/PartnerControls">0.0 - Bestuur en ondersteuning</TermName>
          <TermId xmlns="http://schemas.microsoft.com/office/infopath/2007/PartnerControls">fad8819e-2af6-4873-a860-9291055f713c</TermId>
        </TermInfo>
      </Terms>
    </e8b9f9cac66945448abed9f71f009dbb>
    <c9555a5d75ea45459c485b5bc5619d47 xmlns="02e67d01-4585-43e7-95b9-047d4ff1de1a">
      <Terms xmlns="http://schemas.microsoft.com/office/infopath/2007/PartnerControls">
        <TermInfo xmlns="http://schemas.microsoft.com/office/infopath/2007/PartnerControls">
          <TermName xmlns="http://schemas.microsoft.com/office/infopath/2007/PartnerControls">DEV-CS</TermName>
          <TermId xmlns="http://schemas.microsoft.com/office/infopath/2007/PartnerControls">38d44922-5e4e-4aec-9e83-d58cdfe0b104</TermId>
        </TermInfo>
      </Terms>
    </c9555a5d75ea45459c485b5bc5619d47>
    <lcf76f155ced4ddcb4097134ff3c332f xmlns="dcbba279-132e-4605-815f-460a629d91cd">
      <Terms xmlns="http://schemas.microsoft.com/office/infopath/2007/PartnerControls"/>
    </lcf76f155ced4ddcb4097134ff3c332f>
    <Ontstaanscontext xmlns="02e67d01-4585-43e7-95b9-047d4ff1de1a">Teesink, Jeroen</Ontstaanscontext>
    <Sitenaam xmlns="02e67d01-4585-43e7-95b9-047d4ff1de1a">/sites/dowr-werkomg-ienpc</Sitenaam>
    <TaxCatchAll xmlns="02e67d01-4585-43e7-95b9-047d4ff1de1a">
      <Value>5</Value>
      <Value>4</Value>
      <Value>3</Value>
      <Value>2</Value>
      <Value>1</Value>
    </TaxCatchAll>
    <pd50c43e94894024a73443235b9c5599 xmlns="02e67d01-4585-43e7-95b9-047d4ff1de1a">
      <Terms xmlns="http://schemas.microsoft.com/office/infopath/2007/PartnerControls"/>
    </pd50c43e94894024a73443235b9c5599>
    <jf3007396e7347cea609257d9eaa4ca6 xmlns="02e67d01-4585-43e7-95b9-047d4ff1de1a">
      <Terms xmlns="http://schemas.microsoft.com/office/infopath/2007/PartnerControls"/>
    </jf3007396e7347cea609257d9eaa4ca6>
    <h094006d2ad9401f9b7d73498d7056c6 xmlns="02e67d01-4585-43e7-95b9-047d4ff1de1a">
      <Terms xmlns="http://schemas.microsoft.com/office/infopath/2007/PartnerControls">
        <TermInfo xmlns="http://schemas.microsoft.com/office/infopath/2007/PartnerControls">
          <TermName xmlns="http://schemas.microsoft.com/office/infopath/2007/PartnerControls">Nederlands</TermName>
          <TermId xmlns="http://schemas.microsoft.com/office/infopath/2007/PartnerControls">519689bf-6b82-4ac4-acfb-f627d324f32a</TermId>
        </TermInfo>
      </Terms>
    </h094006d2ad9401f9b7d73498d7056c6>
    <ge0bf3e4aade45a29e5e49763c92758f xmlns="02e67d01-4585-43e7-95b9-047d4ff1de1a">
      <Terms xmlns="http://schemas.microsoft.com/office/infopath/2007/PartnerControls">
        <TermInfo xmlns="http://schemas.microsoft.com/office/infopath/2007/PartnerControls">
          <TermName xmlns="http://schemas.microsoft.com/office/infopath/2007/PartnerControls">Intern vertrouwelijk</TermName>
          <TermId xmlns="http://schemas.microsoft.com/office/infopath/2007/PartnerControls">0cccda81-4174-49df-8a69-bbc4c740eef7</TermId>
        </TermInfo>
      </Terms>
    </ge0bf3e4aade45a29e5e49763c92758f>
    <l72b65e41614461b9b237d2ca8dc3bfa xmlns="02e67d01-4585-43e7-95b9-047d4ff1de1a">
      <Terms xmlns="http://schemas.microsoft.com/office/infopath/2007/PartnerControls">
        <TermInfo xmlns="http://schemas.microsoft.com/office/infopath/2007/PartnerControls">
          <TermName xmlns="http://schemas.microsoft.com/office/infopath/2007/PartnerControls">NL-DvGD</TermName>
          <TermId xmlns="http://schemas.microsoft.com/office/infopath/2007/PartnerControls">e13875df-7832-4475-b0b1-827f938ffd5f</TermId>
        </TermInfo>
      </Terms>
    </l72b65e41614461b9b237d2ca8dc3bfa>
    <SharedWithUsers xmlns="02e67d01-4585-43e7-95b9-047d4ff1de1a">
      <UserInfo>
        <DisplayName/>
        <AccountId xsi:nil="true"/>
        <AccountType/>
      </UserInfo>
    </SharedWithUsers>
    <MediaLengthInSeconds xmlns="dcbba279-132e-4605-815f-460a629d91cd" xsi:nil="true"/>
  </documentManagement>
</p:properties>
</file>

<file path=customXml/itemProps1.xml><?xml version="1.0" encoding="utf-8"?>
<ds:datastoreItem xmlns:ds="http://schemas.openxmlformats.org/officeDocument/2006/customXml" ds:itemID="{BEAD5BAA-0B2A-4786-945A-A2BEEA873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67d01-4585-43e7-95b9-047d4ff1de1a"/>
    <ds:schemaRef ds:uri="dcbba279-132e-4605-815f-460a629d91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C24AF-060D-4682-9141-06D22E681A26}">
  <ds:schemaRefs>
    <ds:schemaRef ds:uri="http://schemas.microsoft.com/sharepoint/v3/contenttype/forms"/>
  </ds:schemaRefs>
</ds:datastoreItem>
</file>

<file path=customXml/itemProps3.xml><?xml version="1.0" encoding="utf-8"?>
<ds:datastoreItem xmlns:ds="http://schemas.openxmlformats.org/officeDocument/2006/customXml" ds:itemID="{C8AFFF0B-251C-4DB5-BDCD-53BC70327704}">
  <ds:schemaRefs>
    <ds:schemaRef ds:uri="http://schemas.microsoft.com/office/2006/metadata/properties"/>
    <ds:schemaRef ds:uri="http://schemas.microsoft.com/office/infopath/2007/PartnerControls"/>
    <ds:schemaRef ds:uri="02e67d01-4585-43e7-95b9-047d4ff1de1a"/>
    <ds:schemaRef ds:uri="dcbba279-132e-4605-815f-460a629d91c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1541</Words>
  <Characters>8476</Characters>
  <Application>Microsoft Office Word</Application>
  <DocSecurity>0</DocSecurity>
  <Lines>70</Lines>
  <Paragraphs>19</Paragraphs>
  <ScaleCrop>false</ScaleCrop>
  <Company/>
  <LinksUpToDate>false</LinksUpToDate>
  <CharactersWithSpaces>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Klekamp, Lucas</dc:creator>
  <cp:keywords/>
  <dc:description/>
  <cp:lastModifiedBy>Nico Jansen</cp:lastModifiedBy>
  <cp:revision>7</cp:revision>
  <dcterms:created xsi:type="dcterms:W3CDTF">2022-08-29T12:37:00Z</dcterms:created>
  <dcterms:modified xsi:type="dcterms:W3CDTF">2023-09-27T06:33:00Z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0x010100E14962CFE9E4E84992253EE91590EE2200048B29B5C977134B9E8B33B4F8A46431</vt:lpwstr>
  </property>
  <property fmtid="{D5CDD505-2E9C-101B-9397-08002B2CF9AE}" pid="3" name="Order">
    <vt:r8>93700</vt:r8>
  </property>
  <property fmtid="{D5CDD505-2E9C-101B-9397-08002B2CF9AE}" pid="4" name="ComplianceAssetId">
    <vt:lpwstr/>
  </property>
  <property fmtid="{D5CDD505-2E9C-101B-9397-08002B2CF9AE}" pid="5" name="_activity">
    <vt:lpwstr>{"FileActivityType":"9","FileActivityTimeStamp":"2023-02-15T16:41:44.437Z","FileActivityUsersOnPage":[{"DisplayName":"Klekamp, Lucas","Id":"ld.klekamp@deventer.nl"}],"FileActivityNavigationId":null}</vt:lpwstr>
  </property>
  <property fmtid="{D5CDD505-2E9C-101B-9397-08002B2CF9AE}" pid="6" name="_ExtendedDescription">
    <vt:lpwstr/>
  </property>
  <property fmtid="{D5CDD505-2E9C-101B-9397-08002B2CF9AE}" pid="7" name="TriggerFlowInfo">
    <vt:lpwstr/>
  </property>
  <property fmtid="{D5CDD505-2E9C-101B-9397-08002B2CF9AE}" pid="8" name="Classificatie">
    <vt:lpwstr>1;#0.0 - Bestuur en ondersteuning|fad8819e-2af6-4873-a860-9291055f713c</vt:lpwstr>
  </property>
  <property fmtid="{D5CDD505-2E9C-101B-9397-08002B2CF9AE}" pid="9" name="Organisatie">
    <vt:lpwstr>4;#DEV-CS|38d44922-5e4e-4aec-9e83-d58cdfe0b104</vt:lpwstr>
  </property>
  <property fmtid="{D5CDD505-2E9C-101B-9397-08002B2CF9AE}" pid="10" name="Documenttaal">
    <vt:lpwstr>2;#Nederlands|519689bf-6b82-4ac4-acfb-f627d324f32a</vt:lpwstr>
  </property>
  <property fmtid="{D5CDD505-2E9C-101B-9397-08002B2CF9AE}" pid="11" name="Documenttype">
    <vt:lpwstr/>
  </property>
  <property fmtid="{D5CDD505-2E9C-101B-9397-08002B2CF9AE}" pid="12" name="Documentstatus">
    <vt:lpwstr/>
  </property>
  <property fmtid="{D5CDD505-2E9C-101B-9397-08002B2CF9AE}" pid="13" name="Identificatiekenmerk">
    <vt:lpwstr>3;#NL-DvGD|e13875df-7832-4475-b0b1-827f938ffd5f</vt:lpwstr>
  </property>
  <property fmtid="{D5CDD505-2E9C-101B-9397-08002B2CF9AE}" pid="14" name="Vertrouwelijkheid">
    <vt:lpwstr>5;#Intern vertrouwelijk|0cccda81-4174-49df-8a69-bbc4c740eef7</vt:lpwstr>
  </property>
  <property fmtid="{D5CDD505-2E9C-101B-9397-08002B2CF9AE}" pid="15" name="MediaServiceImageTags">
    <vt:lpwstr/>
  </property>
</Properties>
</file>